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3E9" w:rsidRDefault="003F63E9">
      <w:pPr>
        <w:shd w:val="clear" w:color="auto" w:fill="FFFFFF"/>
        <w:rPr>
          <w:color w:val="000000"/>
        </w:rPr>
      </w:pPr>
    </w:p>
    <w:p w:rsidR="003F63E9" w:rsidRDefault="003F63E9">
      <w:pPr>
        <w:shd w:val="clear" w:color="auto" w:fill="FFFFFF"/>
        <w:rPr>
          <w:color w:val="000000"/>
        </w:rPr>
      </w:pPr>
    </w:p>
    <w:p w:rsidR="003F63E9" w:rsidRDefault="00D85A2A">
      <w:pPr>
        <w:pBdr>
          <w:top w:val="nil"/>
          <w:left w:val="nil"/>
          <w:bottom w:val="nil"/>
          <w:right w:val="nil"/>
          <w:between w:val="nil"/>
        </w:pBdr>
        <w:spacing w:before="120" w:after="60"/>
        <w:rPr>
          <w:color w:val="000000"/>
          <w:szCs w:val="24"/>
        </w:rPr>
      </w:pPr>
      <w:r>
        <w:rPr>
          <w:color w:val="000000"/>
          <w:szCs w:val="24"/>
        </w:rPr>
        <w:t>Информация о соответствии полномочий, указанных в заявке на подключение пользователей перечню ролей доступа, настроенных для работы в подсистеме управления расходами государственной интегрированной информационной системы управления общественными финансами «Электронный бюджет».</w:t>
      </w:r>
    </w:p>
    <w:p w:rsidR="003F63E9" w:rsidRDefault="003F63E9">
      <w:pPr>
        <w:shd w:val="clear" w:color="auto" w:fill="FFFFFF"/>
        <w:rPr>
          <w:color w:val="000000"/>
        </w:rPr>
      </w:pPr>
    </w:p>
    <w:tbl>
      <w:tblPr>
        <w:tblStyle w:val="affff7"/>
        <w:tblW w:w="9345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8"/>
        <w:gridCol w:w="3598"/>
        <w:gridCol w:w="1745"/>
        <w:gridCol w:w="3534"/>
      </w:tblGrid>
      <w:tr w:rsidR="003F63E9">
        <w:trPr>
          <w:trHeight w:val="947"/>
        </w:trPr>
        <w:tc>
          <w:tcPr>
            <w:tcW w:w="468" w:type="dxa"/>
            <w:shd w:val="clear" w:color="auto" w:fill="auto"/>
            <w:vAlign w:val="center"/>
          </w:tcPr>
          <w:p w:rsidR="003F63E9" w:rsidRDefault="00D85A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43" w:type="dxa"/>
            <w:gridSpan w:val="2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Полномочие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F63E9" w:rsidRDefault="00D85A2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Код роли доступа в системе «Электронный бюджет»</w:t>
            </w:r>
          </w:p>
        </w:tc>
      </w:tr>
      <w:tr w:rsidR="003F63E9">
        <w:trPr>
          <w:trHeight w:val="200"/>
        </w:trPr>
        <w:tc>
          <w:tcPr>
            <w:tcW w:w="9345" w:type="dxa"/>
            <w:gridSpan w:val="4"/>
          </w:tcPr>
          <w:p w:rsidR="003F63E9" w:rsidRDefault="003F63E9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</w:p>
        </w:tc>
      </w:tr>
      <w:tr w:rsidR="003F63E9">
        <w:trPr>
          <w:trHeight w:val="200"/>
        </w:trPr>
        <w:tc>
          <w:tcPr>
            <w:tcW w:w="9345" w:type="dxa"/>
            <w:gridSpan w:val="4"/>
            <w:vAlign w:val="center"/>
          </w:tcPr>
          <w:p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Для распорядителей бюджетных средств федерального бюджета (далее – РБС) и администраторов источников финансирования дефицита бюджета с полномочиями главного администратора источников финансирования дефицита федерального бюджета (далее - АИФ с полномочиями ГАИФ)</w:t>
            </w:r>
          </w:p>
        </w:tc>
      </w:tr>
      <w:tr w:rsidR="003F63E9">
        <w:trPr>
          <w:trHeight w:val="567"/>
        </w:trPr>
        <w:tc>
          <w:tcPr>
            <w:tcW w:w="468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3598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Распределение и доведение бюджетных данных</w:t>
            </w: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РР.005 </w:t>
            </w:r>
            <w:proofErr w:type="spellStart"/>
            <w:r>
              <w:rPr>
                <w:color w:val="000000"/>
                <w:sz w:val="22"/>
                <w:szCs w:val="22"/>
              </w:rPr>
              <w:t>РБС.Ввод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РР.008 </w:t>
            </w:r>
            <w:proofErr w:type="spellStart"/>
            <w:r>
              <w:rPr>
                <w:color w:val="000000"/>
                <w:sz w:val="22"/>
                <w:szCs w:val="22"/>
              </w:rPr>
              <w:t>РБС.Просмотр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РР.006 </w:t>
            </w:r>
            <w:proofErr w:type="spellStart"/>
            <w:r>
              <w:rPr>
                <w:color w:val="000000"/>
                <w:sz w:val="22"/>
                <w:szCs w:val="22"/>
              </w:rPr>
              <w:t>РБС.Согласование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>
        <w:trPr>
          <w:trHeight w:val="567"/>
        </w:trPr>
        <w:tc>
          <w:tcPr>
            <w:tcW w:w="468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359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распределению и доведению бюджетных данных</w:t>
            </w:r>
          </w:p>
        </w:tc>
        <w:tc>
          <w:tcPr>
            <w:tcW w:w="1745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РР.007 </w:t>
            </w:r>
            <w:proofErr w:type="spellStart"/>
            <w:r>
              <w:rPr>
                <w:color w:val="000000"/>
                <w:sz w:val="22"/>
                <w:szCs w:val="22"/>
              </w:rPr>
              <w:t>РБС.Утверждение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>
        <w:trPr>
          <w:trHeight w:val="200"/>
        </w:trPr>
        <w:tc>
          <w:tcPr>
            <w:tcW w:w="9345" w:type="dxa"/>
            <w:gridSpan w:val="4"/>
            <w:vAlign w:val="center"/>
          </w:tcPr>
          <w:p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Для получателей бюджетных средств федерального бюджета (далее – ПБС)</w:t>
            </w:r>
          </w:p>
        </w:tc>
      </w:tr>
      <w:tr w:rsidR="003F63E9">
        <w:trPr>
          <w:trHeight w:val="567"/>
        </w:trPr>
        <w:tc>
          <w:tcPr>
            <w:tcW w:w="468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3598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Детализация доведенных бюджетных данных</w:t>
            </w: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РР.009 </w:t>
            </w:r>
            <w:proofErr w:type="spellStart"/>
            <w:r>
              <w:rPr>
                <w:color w:val="000000"/>
                <w:sz w:val="22"/>
                <w:szCs w:val="22"/>
              </w:rPr>
              <w:t>ПБС.Ввод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РР.012 </w:t>
            </w:r>
            <w:proofErr w:type="spellStart"/>
            <w:r>
              <w:rPr>
                <w:color w:val="000000"/>
                <w:sz w:val="22"/>
                <w:szCs w:val="22"/>
              </w:rPr>
              <w:t>ПБС.Просмотр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РР.010 </w:t>
            </w:r>
            <w:proofErr w:type="spellStart"/>
            <w:r>
              <w:rPr>
                <w:color w:val="000000"/>
                <w:sz w:val="22"/>
                <w:szCs w:val="22"/>
              </w:rPr>
              <w:t>ПБС.Согласование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>
        <w:trPr>
          <w:trHeight w:val="567"/>
        </w:trPr>
        <w:tc>
          <w:tcPr>
            <w:tcW w:w="468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359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документов по детализации доведенных бюджетных данных</w:t>
            </w:r>
          </w:p>
        </w:tc>
        <w:tc>
          <w:tcPr>
            <w:tcW w:w="1745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РР.011 </w:t>
            </w:r>
            <w:proofErr w:type="spellStart"/>
            <w:r>
              <w:rPr>
                <w:color w:val="000000"/>
                <w:sz w:val="22"/>
                <w:szCs w:val="22"/>
              </w:rPr>
              <w:t>ПБС.Утверждение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</w:t>
            </w:r>
          </w:p>
        </w:tc>
      </w:tr>
      <w:tr w:rsidR="003F63E9">
        <w:trPr>
          <w:trHeight w:val="567"/>
        </w:trPr>
        <w:tc>
          <w:tcPr>
            <w:tcW w:w="468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3598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Формирование сведений о бюджетных обязательствах и сведений о денежных обязательствах, формирование платежных документов для осуществления операций со средствами бюджета</w:t>
            </w: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Ввод данных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БО.001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Клиент.Ввод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 СБО (ПБС)</w:t>
            </w:r>
          </w:p>
        </w:tc>
      </w:tr>
      <w:tr w:rsidR="003F63E9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БО.004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Клиент.Просмотр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СБО (ПБС)</w:t>
            </w:r>
          </w:p>
        </w:tc>
      </w:tr>
      <w:tr w:rsidR="003F63E9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БО.002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Клиент.Согласование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данных СБО (ПБС)</w:t>
            </w:r>
          </w:p>
        </w:tc>
      </w:tr>
      <w:tr w:rsidR="003F63E9">
        <w:trPr>
          <w:trHeight w:val="567"/>
        </w:trPr>
        <w:tc>
          <w:tcPr>
            <w:tcW w:w="468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359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сведений о бюджетных обязательствах и сведений о денежных обязательствах</w:t>
            </w:r>
          </w:p>
        </w:tc>
        <w:tc>
          <w:tcPr>
            <w:tcW w:w="1745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БО.003 </w:t>
            </w:r>
            <w:proofErr w:type="spellStart"/>
            <w:r>
              <w:rPr>
                <w:color w:val="000000"/>
                <w:sz w:val="22"/>
                <w:szCs w:val="22"/>
              </w:rPr>
              <w:t>Клиент.Утверждение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СБО (ПБС)</w:t>
            </w:r>
          </w:p>
        </w:tc>
      </w:tr>
      <w:tr w:rsidR="003F63E9">
        <w:trPr>
          <w:trHeight w:val="567"/>
        </w:trPr>
        <w:tc>
          <w:tcPr>
            <w:tcW w:w="468" w:type="dxa"/>
            <w:vMerge w:val="restart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3598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Формирование платежных документов для осуществления </w:t>
            </w:r>
            <w:r>
              <w:rPr>
                <w:color w:val="000000"/>
                <w:sz w:val="22"/>
                <w:szCs w:val="22"/>
              </w:rPr>
              <w:lastRenderedPageBreak/>
              <w:t>операций со средствами во временном распоряжении</w:t>
            </w: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Ввод данных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СВР.001.Клиент.Исполнитель</w:t>
            </w:r>
          </w:p>
        </w:tc>
      </w:tr>
      <w:tr w:rsidR="003F63E9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Просмотр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СВР.007.Клиент.Просмотр</w:t>
            </w:r>
          </w:p>
        </w:tc>
      </w:tr>
      <w:tr w:rsidR="003F63E9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СВР.002.Клиент.Согласование</w:t>
            </w:r>
          </w:p>
        </w:tc>
      </w:tr>
      <w:tr w:rsidR="003F63E9">
        <w:trPr>
          <w:trHeight w:val="567"/>
        </w:trPr>
        <w:tc>
          <w:tcPr>
            <w:tcW w:w="468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359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платежных документов с правом первой подписи</w:t>
            </w:r>
          </w:p>
        </w:tc>
        <w:tc>
          <w:tcPr>
            <w:tcW w:w="1745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Утверждение 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СВР.003.Клиент.Утверждение</w:t>
            </w:r>
          </w:p>
        </w:tc>
      </w:tr>
      <w:tr w:rsidR="003F63E9">
        <w:trPr>
          <w:trHeight w:val="567"/>
        </w:trPr>
        <w:tc>
          <w:tcPr>
            <w:tcW w:w="468" w:type="dxa"/>
          </w:tcPr>
          <w:p w:rsidR="003F63E9" w:rsidRDefault="003F63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</w:pPr>
          </w:p>
        </w:tc>
        <w:tc>
          <w:tcPr>
            <w:tcW w:w="3598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 платежных документов с правом второй подписи</w:t>
            </w:r>
          </w:p>
        </w:tc>
        <w:tc>
          <w:tcPr>
            <w:tcW w:w="1745" w:type="dxa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Утверждение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ПУР. Главный бухгалтер. Клиент</w:t>
            </w:r>
          </w:p>
        </w:tc>
      </w:tr>
      <w:tr w:rsidR="003F63E9">
        <w:trPr>
          <w:trHeight w:val="567"/>
        </w:trPr>
        <w:tc>
          <w:tcPr>
            <w:tcW w:w="468" w:type="dxa"/>
            <w:vMerge w:val="restart"/>
          </w:tcPr>
          <w:p w:rsidR="003F63E9" w:rsidRDefault="00D85A2A" w:rsidP="002B7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B71D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98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  <w:r>
              <w:t>Работа с документами сведений о бюджетных обязательствах и сведений о денежных обязательствах в режиме переданных полномочий</w:t>
            </w:r>
            <w:r w:rsidR="009C7F93">
              <w:rPr>
                <w:rStyle w:val="af1"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данных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t>RCA_ПУР.Переданные</w:t>
            </w:r>
            <w:proofErr w:type="spellEnd"/>
            <w:r>
              <w:t xml:space="preserve"> полномочия. Ввод данных</w:t>
            </w:r>
          </w:p>
        </w:tc>
      </w:tr>
      <w:tr w:rsidR="003F63E9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Просмотр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t>RCA_ПУР.Переданные</w:t>
            </w:r>
            <w:proofErr w:type="spellEnd"/>
            <w:r>
              <w:t xml:space="preserve"> полномочия. Просмотр данных</w:t>
            </w:r>
          </w:p>
        </w:tc>
      </w:tr>
      <w:tr w:rsidR="003F63E9" w:rsidTr="00D0288B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Согласование</w:t>
            </w:r>
          </w:p>
        </w:tc>
        <w:tc>
          <w:tcPr>
            <w:tcW w:w="3534" w:type="dxa"/>
            <w:tcBorders>
              <w:bottom w:val="single" w:sz="8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 w:hanging="57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t>RCA_ПУР.Переданные</w:t>
            </w:r>
            <w:proofErr w:type="spellEnd"/>
            <w:r>
              <w:t xml:space="preserve"> полномочия. Согласование данных</w:t>
            </w:r>
          </w:p>
        </w:tc>
      </w:tr>
      <w:tr w:rsidR="003F63E9" w:rsidTr="00D0288B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vMerge w:val="restart"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D85A2A">
            <w:pPr>
              <w:ind w:left="57" w:right="57" w:hanging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Утверждение </w:t>
            </w:r>
          </w:p>
        </w:tc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20" w:type="dxa"/>
              <w:bottom w:w="60" w:type="dxa"/>
              <w:right w:w="20" w:type="dxa"/>
            </w:tcMar>
          </w:tcPr>
          <w:p w:rsidR="003F63E9" w:rsidRDefault="00D85A2A">
            <w:pPr>
              <w:spacing w:before="240" w:after="240"/>
              <w:ind w:firstLine="0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RCA_ПУР.Переданные</w:t>
            </w:r>
            <w:proofErr w:type="spellEnd"/>
            <w:r>
              <w:rPr>
                <w:sz w:val="22"/>
                <w:szCs w:val="22"/>
              </w:rPr>
              <w:t xml:space="preserve"> полномочия. Утверждение данных</w:t>
            </w:r>
          </w:p>
        </w:tc>
      </w:tr>
      <w:tr w:rsidR="003F63E9">
        <w:trPr>
          <w:trHeight w:val="567"/>
        </w:trPr>
        <w:tc>
          <w:tcPr>
            <w:tcW w:w="468" w:type="dxa"/>
            <w:vMerge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vMerge/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F63E9" w:rsidRDefault="003F63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7"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" w:type="dxa"/>
              <w:bottom w:w="60" w:type="dxa"/>
              <w:right w:w="20" w:type="dxa"/>
            </w:tcMar>
          </w:tcPr>
          <w:p w:rsidR="003F63E9" w:rsidRDefault="00D85A2A">
            <w:pPr>
              <w:spacing w:before="240" w:after="240"/>
              <w:ind w:firstLine="0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RCA_ПУР.Переданные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полномочия.Главный</w:t>
            </w:r>
            <w:proofErr w:type="spellEnd"/>
            <w:r>
              <w:rPr>
                <w:sz w:val="22"/>
                <w:szCs w:val="22"/>
              </w:rPr>
              <w:t xml:space="preserve"> Бухгалтер</w:t>
            </w:r>
          </w:p>
        </w:tc>
      </w:tr>
      <w:tr w:rsidR="003F63E9">
        <w:trPr>
          <w:trHeight w:val="947"/>
        </w:trPr>
        <w:tc>
          <w:tcPr>
            <w:tcW w:w="9345" w:type="dxa"/>
            <w:gridSpan w:val="4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</w:rPr>
              <w:t>Клиент. Специальные полномочия.</w:t>
            </w:r>
          </w:p>
        </w:tc>
      </w:tr>
      <w:tr w:rsidR="003F63E9">
        <w:trPr>
          <w:trHeight w:val="947"/>
        </w:trPr>
        <w:tc>
          <w:tcPr>
            <w:tcW w:w="468" w:type="dxa"/>
            <w:tcMar>
              <w:left w:w="108" w:type="dxa"/>
              <w:right w:w="108" w:type="dxa"/>
            </w:tcMar>
            <w:vAlign w:val="center"/>
          </w:tcPr>
          <w:p w:rsidR="003F63E9" w:rsidRDefault="003F63E9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</w:p>
        </w:tc>
        <w:tc>
          <w:tcPr>
            <w:tcW w:w="3598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</w:rPr>
            </w:pPr>
            <w:r>
              <w:t>Ограничение редактирования импортированных документов и ручного ввода документов в ЛК Клиента</w:t>
            </w:r>
          </w:p>
        </w:tc>
        <w:tc>
          <w:tcPr>
            <w:tcW w:w="1745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</w:rPr>
            </w:pPr>
            <w:r>
              <w:t>Ввод данных</w:t>
            </w:r>
          </w:p>
        </w:tc>
        <w:tc>
          <w:tcPr>
            <w:tcW w:w="3534" w:type="dxa"/>
            <w:tcMar>
              <w:left w:w="108" w:type="dxa"/>
              <w:right w:w="108" w:type="dxa"/>
            </w:tcMar>
            <w:vAlign w:val="center"/>
          </w:tcPr>
          <w:p w:rsidR="003F63E9" w:rsidRDefault="00D85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000000"/>
              </w:rPr>
            </w:pPr>
            <w:proofErr w:type="spellStart"/>
            <w:r>
              <w:t>Клиент.Ограничение</w:t>
            </w:r>
            <w:proofErr w:type="spellEnd"/>
            <w:r>
              <w:t xml:space="preserve"> редактирования</w:t>
            </w:r>
          </w:p>
        </w:tc>
      </w:tr>
    </w:tbl>
    <w:p w:rsidR="003F63E9" w:rsidRDefault="003F63E9">
      <w:pPr>
        <w:shd w:val="clear" w:color="auto" w:fill="FFFFFF"/>
        <w:rPr>
          <w:color w:val="000000"/>
        </w:rPr>
      </w:pPr>
      <w:bookmarkStart w:id="0" w:name="_heading=h.2je7yl9b282" w:colFirst="0" w:colLast="0"/>
      <w:bookmarkStart w:id="1" w:name="_GoBack"/>
      <w:bookmarkEnd w:id="0"/>
      <w:bookmarkEnd w:id="1"/>
    </w:p>
    <w:sectPr w:rsidR="003F63E9">
      <w:headerReference w:type="default" r:id="rId10"/>
      <w:pgSz w:w="11906" w:h="16838"/>
      <w:pgMar w:top="1134" w:right="850" w:bottom="851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00B" w:rsidRDefault="00E2100B">
      <w:r>
        <w:separator/>
      </w:r>
    </w:p>
  </w:endnote>
  <w:endnote w:type="continuationSeparator" w:id="0">
    <w:p w:rsidR="00E2100B" w:rsidRDefault="00E2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00B" w:rsidRDefault="00E2100B">
      <w:r>
        <w:separator/>
      </w:r>
    </w:p>
  </w:footnote>
  <w:footnote w:type="continuationSeparator" w:id="0">
    <w:p w:rsidR="00E2100B" w:rsidRDefault="00E2100B">
      <w:r>
        <w:continuationSeparator/>
      </w:r>
    </w:p>
  </w:footnote>
  <w:footnote w:id="1">
    <w:p w:rsidR="009C7F93" w:rsidRDefault="009C7F93">
      <w:pPr>
        <w:pStyle w:val="afff7"/>
      </w:pPr>
      <w:r>
        <w:rPr>
          <w:rStyle w:val="af1"/>
        </w:rPr>
        <w:footnoteRef/>
      </w:r>
      <w:r>
        <w:t xml:space="preserve"> Для специалистов</w:t>
      </w:r>
      <w:r w:rsidRPr="009C7F93">
        <w:t xml:space="preserve"> ГРБС, ПБС ФБ при условии ведения л/с </w:t>
      </w:r>
      <w:proofErr w:type="spellStart"/>
      <w:proofErr w:type="gramStart"/>
      <w:r w:rsidRPr="009C7F93">
        <w:t>с</w:t>
      </w:r>
      <w:proofErr w:type="spellEnd"/>
      <w:proofErr w:type="gramEnd"/>
      <w:r w:rsidRPr="009C7F93">
        <w:t xml:space="preserve"> кодом «14» (или 05) посредством НСИ ЭБ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E9" w:rsidRDefault="00D85A2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5103"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t>Приложение № 9 к Единой заявке:</w:t>
    </w:r>
  </w:p>
  <w:p w:rsidR="003F63E9" w:rsidRDefault="00D85A2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5387"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t>ПУР</w:t>
    </w:r>
  </w:p>
  <w:p w:rsidR="003F63E9" w:rsidRDefault="003F63E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4DF"/>
    <w:multiLevelType w:val="multilevel"/>
    <w:tmpl w:val="1BB0770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E8816B0"/>
    <w:multiLevelType w:val="multilevel"/>
    <w:tmpl w:val="088E7320"/>
    <w:lvl w:ilvl="0">
      <w:start w:val="1"/>
      <w:numFmt w:val="decimal"/>
      <w:pStyle w:val="GOSTFigName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E9"/>
    <w:rsid w:val="002B71D1"/>
    <w:rsid w:val="00320934"/>
    <w:rsid w:val="003F63E9"/>
    <w:rsid w:val="005F3AF1"/>
    <w:rsid w:val="008F0F28"/>
    <w:rsid w:val="00903E7A"/>
    <w:rsid w:val="009C7F93"/>
    <w:rsid w:val="00A33BE3"/>
    <w:rsid w:val="00C57465"/>
    <w:rsid w:val="00D0288B"/>
    <w:rsid w:val="00D542CF"/>
    <w:rsid w:val="00D85A2A"/>
    <w:rsid w:val="00E2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E2"/>
    <w:rPr>
      <w:szCs w:val="20"/>
    </w:rPr>
  </w:style>
  <w:style w:type="paragraph" w:styleId="1">
    <w:name w:val="heading 1"/>
    <w:aliases w:val="_GOST_1"/>
    <w:next w:val="GOSTNormal"/>
    <w:qFormat/>
    <w:rsid w:val="00BA18E2"/>
    <w:pPr>
      <w:keepNext/>
      <w:pageBreakBefore/>
      <w:numPr>
        <w:numId w:val="2"/>
      </w:numPr>
      <w:suppressAutoHyphens/>
      <w:spacing w:before="240" w:after="360"/>
      <w:contextualSpacing/>
      <w:jc w:val="center"/>
      <w:outlineLvl w:val="0"/>
    </w:pPr>
    <w:rPr>
      <w:b/>
      <w:caps/>
      <w:sz w:val="32"/>
      <w:szCs w:val="36"/>
    </w:rPr>
  </w:style>
  <w:style w:type="paragraph" w:styleId="2">
    <w:name w:val="heading 2"/>
    <w:aliases w:val="_GOST_2"/>
    <w:basedOn w:val="1"/>
    <w:next w:val="GOSTNormal"/>
    <w:qFormat/>
    <w:rsid w:val="00BA18E2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">
    <w:name w:val="heading 3"/>
    <w:aliases w:val="_GOST_3"/>
    <w:basedOn w:val="2"/>
    <w:next w:val="GOSTNormal"/>
    <w:qFormat/>
    <w:rsid w:val="00BA18E2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">
    <w:name w:val="heading 4"/>
    <w:aliases w:val="_GOST_4"/>
    <w:basedOn w:val="3"/>
    <w:next w:val="GOSTNormal"/>
    <w:qFormat/>
    <w:rsid w:val="00BA18E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_GOST_5"/>
    <w:basedOn w:val="4"/>
    <w:next w:val="GOSTNormal"/>
    <w:qFormat/>
    <w:rsid w:val="00BA18E2"/>
    <w:pPr>
      <w:numPr>
        <w:ilvl w:val="4"/>
      </w:numPr>
      <w:tabs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a"/>
    <w:next w:val="a"/>
    <w:autoRedefine/>
    <w:qFormat/>
    <w:rsid w:val="00BA18E2"/>
    <w:pPr>
      <w:numPr>
        <w:ilvl w:val="5"/>
        <w:numId w:val="2"/>
      </w:numPr>
      <w:spacing w:before="240" w:after="60" w:line="360" w:lineRule="auto"/>
      <w:jc w:val="left"/>
      <w:outlineLvl w:val="5"/>
    </w:pPr>
    <w:rPr>
      <w:b/>
      <w:bCs/>
      <w:i/>
      <w:szCs w:val="22"/>
    </w:rPr>
  </w:style>
  <w:style w:type="paragraph" w:styleId="7">
    <w:name w:val="heading 7"/>
    <w:basedOn w:val="a"/>
    <w:next w:val="a"/>
    <w:link w:val="70"/>
    <w:qFormat/>
    <w:rsid w:val="00BA18E2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A18E2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A18E2"/>
    <w:pPr>
      <w:numPr>
        <w:ilvl w:val="8"/>
        <w:numId w:val="3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qFormat/>
    <w:rsid w:val="00BA18E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spacing w:after="60"/>
      <w:jc w:val="center"/>
    </w:pPr>
    <w:rPr>
      <w:rFonts w:ascii="Arial" w:eastAsia="Arial" w:hAnsi="Arial" w:cs="Arial"/>
    </w:r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OSTFigure">
    <w:name w:val="_GOST_Figure"/>
    <w:next w:val="a"/>
    <w:rsid w:val="00BA18E2"/>
    <w:pPr>
      <w:keepNext/>
      <w:spacing w:before="120" w:after="120"/>
      <w:jc w:val="center"/>
    </w:pPr>
    <w:rPr>
      <w:szCs w:val="20"/>
    </w:rPr>
  </w:style>
  <w:style w:type="paragraph" w:customStyle="1" w:styleId="GOSTFigName">
    <w:name w:val="_GOST_Fig_Name"/>
    <w:basedOn w:val="GOSTFigure"/>
    <w:next w:val="a"/>
    <w:rsid w:val="00BA18E2"/>
    <w:pPr>
      <w:keepNext w:val="0"/>
      <w:numPr>
        <w:numId w:val="1"/>
      </w:numPr>
      <w:suppressAutoHyphens/>
      <w:ind w:left="947"/>
      <w:contextualSpacing/>
    </w:pPr>
    <w:rPr>
      <w:b/>
      <w:szCs w:val="24"/>
    </w:rPr>
  </w:style>
  <w:style w:type="paragraph" w:customStyle="1" w:styleId="GOSTheader">
    <w:name w:val="_GOST_header"/>
    <w:rsid w:val="00BA18E2"/>
    <w:pPr>
      <w:suppressAutoHyphens/>
    </w:pPr>
    <w:rPr>
      <w:rFonts w:ascii="Arial" w:hAnsi="Arial"/>
      <w:b/>
      <w:color w:val="333333"/>
      <w:sz w:val="20"/>
      <w:szCs w:val="20"/>
    </w:rPr>
  </w:style>
  <w:style w:type="paragraph" w:customStyle="1" w:styleId="GOSTListmark1">
    <w:name w:val="_GOST_List_mark1"/>
    <w:rsid w:val="00BA18E2"/>
    <w:pPr>
      <w:tabs>
        <w:tab w:val="num" w:pos="720"/>
      </w:tabs>
      <w:ind w:left="720" w:hanging="720"/>
    </w:pPr>
    <w:rPr>
      <w:snapToGrid w:val="0"/>
      <w:szCs w:val="20"/>
    </w:rPr>
  </w:style>
  <w:style w:type="paragraph" w:customStyle="1" w:styleId="GOSTListmark2">
    <w:name w:val="_GOST_List_mark2"/>
    <w:rsid w:val="00BA18E2"/>
    <w:pPr>
      <w:tabs>
        <w:tab w:val="num" w:pos="720"/>
      </w:tabs>
      <w:ind w:left="720" w:hanging="720"/>
    </w:pPr>
    <w:rPr>
      <w:snapToGrid w:val="0"/>
      <w:szCs w:val="20"/>
    </w:rPr>
  </w:style>
  <w:style w:type="paragraph" w:customStyle="1" w:styleId="GOSTListmark3">
    <w:name w:val="_GOST_List_mark3"/>
    <w:basedOn w:val="a"/>
    <w:rsid w:val="00BA18E2"/>
    <w:pPr>
      <w:tabs>
        <w:tab w:val="num" w:pos="720"/>
      </w:tabs>
      <w:ind w:left="720" w:hanging="720"/>
    </w:pPr>
    <w:rPr>
      <w:snapToGrid w:val="0"/>
    </w:rPr>
  </w:style>
  <w:style w:type="paragraph" w:customStyle="1" w:styleId="GOSTListmark4">
    <w:name w:val="_GOST_List_mark4"/>
    <w:basedOn w:val="a"/>
    <w:rsid w:val="00BA18E2"/>
    <w:pPr>
      <w:tabs>
        <w:tab w:val="num" w:pos="720"/>
      </w:tabs>
      <w:ind w:left="720" w:hanging="720"/>
    </w:pPr>
  </w:style>
  <w:style w:type="paragraph" w:customStyle="1" w:styleId="GOSTListmark5">
    <w:name w:val="_GOST_List_mark5"/>
    <w:basedOn w:val="GOSTListmark4"/>
    <w:rsid w:val="00BA18E2"/>
    <w:pPr>
      <w:tabs>
        <w:tab w:val="left" w:pos="1985"/>
      </w:tabs>
      <w:ind w:left="1985" w:hanging="284"/>
    </w:pPr>
  </w:style>
  <w:style w:type="paragraph" w:customStyle="1" w:styleId="GOSTListnormal1">
    <w:name w:val="_GOST_List_normal_1"/>
    <w:rsid w:val="00BA18E2"/>
    <w:pPr>
      <w:tabs>
        <w:tab w:val="left" w:pos="284"/>
      </w:tabs>
      <w:spacing w:before="60" w:after="60"/>
      <w:ind w:left="851"/>
      <w:contextualSpacing/>
    </w:pPr>
    <w:rPr>
      <w:snapToGrid w:val="0"/>
      <w:szCs w:val="20"/>
    </w:rPr>
  </w:style>
  <w:style w:type="paragraph" w:customStyle="1" w:styleId="GOSTListnormal18">
    <w:name w:val="_GOST_List_normal_1.8"/>
    <w:rsid w:val="00BA18E2"/>
    <w:pPr>
      <w:tabs>
        <w:tab w:val="left" w:pos="1021"/>
      </w:tabs>
      <w:ind w:left="1021"/>
    </w:pPr>
    <w:rPr>
      <w:snapToGrid w:val="0"/>
      <w:szCs w:val="20"/>
    </w:rPr>
  </w:style>
  <w:style w:type="paragraph" w:customStyle="1" w:styleId="GOSTListnormal2">
    <w:name w:val="_GOST_List_normal_2"/>
    <w:rsid w:val="00BA18E2"/>
    <w:pPr>
      <w:tabs>
        <w:tab w:val="left" w:pos="1134"/>
      </w:tabs>
      <w:spacing w:before="60" w:after="60"/>
      <w:ind w:left="1134"/>
      <w:contextualSpacing/>
    </w:pPr>
    <w:rPr>
      <w:snapToGrid w:val="0"/>
      <w:szCs w:val="20"/>
    </w:rPr>
  </w:style>
  <w:style w:type="paragraph" w:customStyle="1" w:styleId="GOSTListnormal28">
    <w:name w:val="_GOST_List_normal_2.8"/>
    <w:rsid w:val="00BA18E2"/>
    <w:pPr>
      <w:tabs>
        <w:tab w:val="left" w:pos="1588"/>
      </w:tabs>
      <w:spacing w:before="60" w:after="60"/>
      <w:ind w:left="1588"/>
      <w:contextualSpacing/>
    </w:pPr>
    <w:rPr>
      <w:snapToGrid w:val="0"/>
      <w:szCs w:val="20"/>
    </w:rPr>
  </w:style>
  <w:style w:type="paragraph" w:customStyle="1" w:styleId="GOSTListnormal3">
    <w:name w:val="_GOST_List_normal_3"/>
    <w:rsid w:val="00BA18E2"/>
    <w:pPr>
      <w:tabs>
        <w:tab w:val="left" w:pos="1418"/>
      </w:tabs>
      <w:spacing w:before="60" w:after="60"/>
      <w:ind w:left="1418"/>
      <w:contextualSpacing/>
    </w:pPr>
    <w:rPr>
      <w:snapToGrid w:val="0"/>
      <w:szCs w:val="20"/>
    </w:rPr>
  </w:style>
  <w:style w:type="paragraph" w:customStyle="1" w:styleId="GOSTListnormal4">
    <w:name w:val="_GOST_List_normal_4"/>
    <w:rsid w:val="00BA18E2"/>
    <w:pPr>
      <w:tabs>
        <w:tab w:val="left" w:pos="1701"/>
      </w:tabs>
      <w:spacing w:before="60" w:after="60"/>
      <w:ind w:left="1701"/>
      <w:contextualSpacing/>
    </w:pPr>
  </w:style>
  <w:style w:type="paragraph" w:customStyle="1" w:styleId="GOSTListnormal5">
    <w:name w:val="_GOST_List_normal_5"/>
    <w:rsid w:val="00BA18E2"/>
    <w:pPr>
      <w:tabs>
        <w:tab w:val="left" w:pos="1985"/>
      </w:tabs>
      <w:spacing w:before="60" w:after="60"/>
      <w:ind w:left="1985"/>
      <w:contextualSpacing/>
    </w:pPr>
    <w:rPr>
      <w:snapToGrid w:val="0"/>
      <w:szCs w:val="20"/>
    </w:rPr>
  </w:style>
  <w:style w:type="paragraph" w:customStyle="1" w:styleId="GOSTListnum">
    <w:name w:val="_GOST_List_num"/>
    <w:rsid w:val="00BA18E2"/>
    <w:pPr>
      <w:tabs>
        <w:tab w:val="num" w:pos="720"/>
      </w:tabs>
      <w:spacing w:before="120" w:after="120"/>
      <w:ind w:left="720" w:hanging="720"/>
      <w:contextualSpacing/>
    </w:pPr>
    <w:rPr>
      <w:szCs w:val="20"/>
    </w:rPr>
  </w:style>
  <w:style w:type="paragraph" w:customStyle="1" w:styleId="GOSTListnum2">
    <w:name w:val="_GOST_List_num2"/>
    <w:basedOn w:val="GOSTListnum"/>
    <w:rsid w:val="00BA18E2"/>
    <w:pPr>
      <w:numPr>
        <w:ilvl w:val="1"/>
      </w:numPr>
      <w:tabs>
        <w:tab w:val="num" w:pos="720"/>
      </w:tabs>
      <w:ind w:left="720" w:hanging="720"/>
    </w:pPr>
    <w:rPr>
      <w:szCs w:val="24"/>
    </w:rPr>
  </w:style>
  <w:style w:type="paragraph" w:customStyle="1" w:styleId="GOSTListnum3">
    <w:name w:val="_GOST_List_num3"/>
    <w:basedOn w:val="GOSTListnum2"/>
    <w:rsid w:val="00BA18E2"/>
    <w:pPr>
      <w:numPr>
        <w:ilvl w:val="2"/>
      </w:numPr>
      <w:tabs>
        <w:tab w:val="num" w:pos="720"/>
        <w:tab w:val="left" w:pos="2268"/>
      </w:tabs>
      <w:ind w:left="720" w:hanging="720"/>
    </w:pPr>
  </w:style>
  <w:style w:type="paragraph" w:customStyle="1" w:styleId="GOSTListnum4">
    <w:name w:val="_GOST_List_num4"/>
    <w:basedOn w:val="GOSTListnum3"/>
    <w:rsid w:val="00BA18E2"/>
    <w:pPr>
      <w:numPr>
        <w:ilvl w:val="3"/>
      </w:numPr>
      <w:tabs>
        <w:tab w:val="clear" w:pos="2268"/>
        <w:tab w:val="num" w:pos="720"/>
        <w:tab w:val="left" w:pos="2835"/>
      </w:tabs>
      <w:ind w:left="720" w:hanging="720"/>
    </w:pPr>
  </w:style>
  <w:style w:type="paragraph" w:customStyle="1" w:styleId="GOSTNameTable">
    <w:name w:val="_GOST_Name_Table"/>
    <w:rsid w:val="00BA18E2"/>
    <w:pPr>
      <w:keepNext/>
      <w:tabs>
        <w:tab w:val="num" w:pos="720"/>
      </w:tabs>
      <w:suppressAutoHyphens/>
      <w:spacing w:before="240" w:after="120"/>
      <w:ind w:left="720" w:hanging="720"/>
    </w:pPr>
    <w:rPr>
      <w:b/>
      <w:szCs w:val="20"/>
    </w:rPr>
  </w:style>
  <w:style w:type="paragraph" w:customStyle="1" w:styleId="GOSTNormal">
    <w:name w:val="_GOST_Normal"/>
    <w:rsid w:val="00BA18E2"/>
    <w:pPr>
      <w:spacing w:before="120" w:after="60"/>
      <w:contextualSpacing/>
    </w:pPr>
    <w:rPr>
      <w:szCs w:val="20"/>
    </w:rPr>
  </w:style>
  <w:style w:type="paragraph" w:customStyle="1" w:styleId="GOSTNormalWithout">
    <w:name w:val="_GOST_Normal_Without"/>
    <w:basedOn w:val="GOSTNormal"/>
    <w:next w:val="GOSTNormal"/>
    <w:rsid w:val="00BA18E2"/>
    <w:pPr>
      <w:keepNext/>
    </w:pPr>
  </w:style>
  <w:style w:type="paragraph" w:customStyle="1" w:styleId="GOSTNote">
    <w:name w:val="_GOST_Note"/>
    <w:next w:val="GOSTNormal"/>
    <w:link w:val="GOSTNote0"/>
    <w:rsid w:val="00BA18E2"/>
    <w:pPr>
      <w:spacing w:before="120" w:after="120"/>
      <w:ind w:left="1701" w:hanging="1701"/>
    </w:pPr>
    <w:rPr>
      <w:szCs w:val="20"/>
    </w:rPr>
  </w:style>
  <w:style w:type="character" w:customStyle="1" w:styleId="GOSTNote0">
    <w:name w:val="_GOST_Note Знак"/>
    <w:link w:val="GOSTNote"/>
    <w:rsid w:val="00BA18E2"/>
    <w:rPr>
      <w:szCs w:val="20"/>
    </w:rPr>
  </w:style>
  <w:style w:type="paragraph" w:customStyle="1" w:styleId="GOSTNoteContinue">
    <w:name w:val="_GOST_Note_Continue"/>
    <w:basedOn w:val="GOSTNote"/>
    <w:rsid w:val="00BA18E2"/>
    <w:pPr>
      <w:ind w:firstLine="0"/>
    </w:pPr>
  </w:style>
  <w:style w:type="paragraph" w:customStyle="1" w:styleId="GOSTReg">
    <w:name w:val="_GOST_Reg"/>
    <w:next w:val="GOSTNormal"/>
    <w:rsid w:val="00BA18E2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  <w:szCs w:val="20"/>
    </w:rPr>
  </w:style>
  <w:style w:type="character" w:customStyle="1" w:styleId="GOSTReporterror">
    <w:name w:val="_GOST_Report_error"/>
    <w:rsid w:val="00BA18E2"/>
  </w:style>
  <w:style w:type="paragraph" w:customStyle="1" w:styleId="GOSTScript">
    <w:name w:val="_GOST_Script"/>
    <w:basedOn w:val="a"/>
    <w:rsid w:val="00BA18E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BA18E2"/>
    <w:pPr>
      <w:pageBreakBefore w:val="0"/>
      <w:outlineLvl w:val="9"/>
    </w:pPr>
  </w:style>
  <w:style w:type="character" w:customStyle="1" w:styleId="GOSTSymBold">
    <w:name w:val="_GOST_Sym_Bold"/>
    <w:rsid w:val="00BA18E2"/>
    <w:rPr>
      <w:b/>
    </w:rPr>
  </w:style>
  <w:style w:type="character" w:customStyle="1" w:styleId="GOSTSymBoldItalic">
    <w:name w:val="_GOST_Sym_Bold_Italic"/>
    <w:rsid w:val="00BA18E2"/>
    <w:rPr>
      <w:b/>
      <w:i/>
    </w:rPr>
  </w:style>
  <w:style w:type="character" w:customStyle="1" w:styleId="GOSTSymItalic">
    <w:name w:val="_GOST_Sym_Italic"/>
    <w:rsid w:val="00BA18E2"/>
    <w:rPr>
      <w:i/>
    </w:rPr>
  </w:style>
  <w:style w:type="paragraph" w:customStyle="1" w:styleId="GOSTTa6leListNum3">
    <w:name w:val="_GOST_Ta6le_List_Num_3"/>
    <w:basedOn w:val="a"/>
    <w:rsid w:val="00BA18E2"/>
    <w:pPr>
      <w:ind w:left="681" w:firstLine="0"/>
      <w:jc w:val="left"/>
    </w:pPr>
    <w:rPr>
      <w:sz w:val="22"/>
    </w:rPr>
  </w:style>
  <w:style w:type="table" w:customStyle="1" w:styleId="GOSTTable">
    <w:name w:val="_GOST_Table"/>
    <w:basedOn w:val="a1"/>
    <w:rsid w:val="00BA18E2"/>
    <w:rPr>
      <w:sz w:val="22"/>
      <w:szCs w:val="20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BA18E2"/>
    <w:pPr>
      <w:ind w:left="57" w:right="57"/>
    </w:pPr>
    <w:rPr>
      <w:sz w:val="22"/>
      <w:szCs w:val="20"/>
    </w:rPr>
  </w:style>
  <w:style w:type="paragraph" w:customStyle="1" w:styleId="GOSTTableHead">
    <w:name w:val="_GOST_Table_Head"/>
    <w:basedOn w:val="GOSTTablenorm"/>
    <w:rsid w:val="00BA18E2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BA18E2"/>
    <w:pPr>
      <w:tabs>
        <w:tab w:val="left" w:pos="284"/>
        <w:tab w:val="num" w:pos="720"/>
      </w:tabs>
      <w:ind w:left="720" w:right="57" w:hanging="720"/>
    </w:pPr>
    <w:rPr>
      <w:sz w:val="22"/>
      <w:szCs w:val="20"/>
    </w:rPr>
  </w:style>
  <w:style w:type="paragraph" w:customStyle="1" w:styleId="GOSTTableListMark2">
    <w:name w:val="_GOST_Table_List_Mark_2"/>
    <w:basedOn w:val="GOSTTableListMark1"/>
    <w:rsid w:val="00BA18E2"/>
    <w:pPr>
      <w:tabs>
        <w:tab w:val="left" w:pos="454"/>
      </w:tabs>
      <w:ind w:left="454" w:hanging="170"/>
    </w:pPr>
  </w:style>
  <w:style w:type="paragraph" w:customStyle="1" w:styleId="GOSTTableListNum1">
    <w:name w:val="_GOST_Table_List_Num 1)"/>
    <w:rsid w:val="00BA18E2"/>
    <w:pPr>
      <w:tabs>
        <w:tab w:val="left" w:pos="340"/>
        <w:tab w:val="num" w:pos="720"/>
      </w:tabs>
      <w:ind w:left="720" w:hanging="720"/>
    </w:pPr>
    <w:rPr>
      <w:sz w:val="22"/>
      <w:szCs w:val="22"/>
    </w:rPr>
  </w:style>
  <w:style w:type="paragraph" w:customStyle="1" w:styleId="GOSTTableListNum">
    <w:name w:val="_GOST_Table_List_Num абв)"/>
    <w:rsid w:val="00BA18E2"/>
    <w:pPr>
      <w:tabs>
        <w:tab w:val="left" w:pos="340"/>
        <w:tab w:val="num" w:pos="720"/>
      </w:tabs>
      <w:ind w:left="720" w:hanging="720"/>
    </w:pPr>
    <w:rPr>
      <w:sz w:val="22"/>
      <w:szCs w:val="22"/>
    </w:rPr>
  </w:style>
  <w:style w:type="paragraph" w:customStyle="1" w:styleId="GOSTTableListNum10">
    <w:name w:val="_GOST_Table_List_Num_1"/>
    <w:rsid w:val="00BA18E2"/>
    <w:pPr>
      <w:tabs>
        <w:tab w:val="num" w:pos="720"/>
      </w:tabs>
      <w:ind w:left="720" w:hanging="720"/>
    </w:pPr>
    <w:rPr>
      <w:sz w:val="22"/>
      <w:szCs w:val="20"/>
    </w:rPr>
  </w:style>
  <w:style w:type="paragraph" w:customStyle="1" w:styleId="GOSTTableListNum2">
    <w:name w:val="_GOST_Table_List_Num_2"/>
    <w:basedOn w:val="GOSTTableListNum10"/>
    <w:rsid w:val="00BA18E2"/>
    <w:pPr>
      <w:numPr>
        <w:ilvl w:val="1"/>
      </w:numPr>
      <w:tabs>
        <w:tab w:val="num" w:pos="720"/>
      </w:tabs>
      <w:ind w:left="720" w:hanging="720"/>
    </w:pPr>
  </w:style>
  <w:style w:type="paragraph" w:customStyle="1" w:styleId="GOSTTableListNum3">
    <w:name w:val="_GOST_Table_List_Num_3"/>
    <w:basedOn w:val="GOSTTableListNum2"/>
    <w:rsid w:val="00BA18E2"/>
    <w:pPr>
      <w:numPr>
        <w:ilvl w:val="2"/>
      </w:numPr>
      <w:tabs>
        <w:tab w:val="num" w:pos="720"/>
      </w:tabs>
      <w:ind w:left="720" w:hanging="720"/>
    </w:pPr>
  </w:style>
  <w:style w:type="paragraph" w:customStyle="1" w:styleId="GOSTTableListNum4">
    <w:name w:val="_GOST_Table_List_Num_4"/>
    <w:basedOn w:val="GOSTTableListNum3"/>
    <w:qFormat/>
    <w:rsid w:val="00BA18E2"/>
    <w:pPr>
      <w:numPr>
        <w:ilvl w:val="3"/>
      </w:numPr>
      <w:tabs>
        <w:tab w:val="num" w:pos="720"/>
      </w:tabs>
      <w:ind w:left="720" w:hanging="720"/>
    </w:pPr>
  </w:style>
  <w:style w:type="paragraph" w:customStyle="1" w:styleId="GOSTTableListNum5">
    <w:name w:val="_GOST_Table_List_Num_5"/>
    <w:basedOn w:val="GOSTTableListNum4"/>
    <w:qFormat/>
    <w:rsid w:val="00BA18E2"/>
    <w:pPr>
      <w:numPr>
        <w:ilvl w:val="4"/>
      </w:numPr>
      <w:tabs>
        <w:tab w:val="num" w:pos="720"/>
      </w:tabs>
      <w:ind w:left="720" w:hanging="720"/>
    </w:pPr>
  </w:style>
  <w:style w:type="paragraph" w:customStyle="1" w:styleId="GOSTTableListNum6">
    <w:name w:val="_GOST_Table_List_Num_6"/>
    <w:basedOn w:val="GOSTTableListNum5"/>
    <w:qFormat/>
    <w:rsid w:val="00BA18E2"/>
    <w:pPr>
      <w:numPr>
        <w:ilvl w:val="5"/>
      </w:numPr>
      <w:tabs>
        <w:tab w:val="num" w:pos="720"/>
      </w:tabs>
      <w:ind w:left="720" w:hanging="720"/>
    </w:pPr>
  </w:style>
  <w:style w:type="paragraph" w:customStyle="1" w:styleId="GOSTTableListNum7">
    <w:name w:val="_GOST_Table_List_Num_7"/>
    <w:basedOn w:val="GOSTTableListNum6"/>
    <w:qFormat/>
    <w:rsid w:val="00BA18E2"/>
    <w:pPr>
      <w:numPr>
        <w:ilvl w:val="6"/>
      </w:numPr>
      <w:tabs>
        <w:tab w:val="num" w:pos="720"/>
      </w:tabs>
      <w:ind w:left="720" w:hanging="720"/>
    </w:pPr>
  </w:style>
  <w:style w:type="paragraph" w:customStyle="1" w:styleId="GOSTTableNum">
    <w:name w:val="_GOST_Table_Num"/>
    <w:basedOn w:val="a"/>
    <w:rsid w:val="00BA18E2"/>
    <w:pPr>
      <w:tabs>
        <w:tab w:val="num" w:pos="720"/>
      </w:tabs>
      <w:ind w:left="720" w:hanging="720"/>
    </w:pPr>
    <w:rPr>
      <w:rFonts w:cs="Arial"/>
      <w:sz w:val="22"/>
    </w:rPr>
  </w:style>
  <w:style w:type="paragraph" w:customStyle="1" w:styleId="GOSTTitul0">
    <w:name w:val="_GOST_Titul_0"/>
    <w:rsid w:val="00BA18E2"/>
    <w:pPr>
      <w:suppressAutoHyphens/>
      <w:spacing w:line="360" w:lineRule="auto"/>
      <w:contextualSpacing/>
      <w:jc w:val="center"/>
    </w:pPr>
    <w:rPr>
      <w:sz w:val="28"/>
      <w:szCs w:val="28"/>
    </w:rPr>
  </w:style>
  <w:style w:type="paragraph" w:customStyle="1" w:styleId="GOSTTitul1">
    <w:name w:val="_GOST_Titul_1"/>
    <w:rsid w:val="00BA18E2"/>
    <w:pPr>
      <w:suppressAutoHyphens/>
      <w:spacing w:before="240" w:after="240"/>
      <w:contextualSpacing/>
      <w:jc w:val="center"/>
    </w:pPr>
    <w:rPr>
      <w:sz w:val="32"/>
      <w:szCs w:val="28"/>
    </w:rPr>
  </w:style>
  <w:style w:type="paragraph" w:customStyle="1" w:styleId="GOSTTitul2">
    <w:name w:val="_GOST_Titul_2"/>
    <w:rsid w:val="00BA18E2"/>
    <w:pPr>
      <w:suppressAutoHyphens/>
      <w:jc w:val="center"/>
    </w:pPr>
    <w:rPr>
      <w:b/>
      <w:caps/>
      <w:sz w:val="32"/>
      <w:szCs w:val="28"/>
    </w:rPr>
  </w:style>
  <w:style w:type="paragraph" w:customStyle="1" w:styleId="GOSTTitulnamedoc">
    <w:name w:val="_GOST_Titul_name_doc"/>
    <w:rsid w:val="00BA18E2"/>
    <w:pPr>
      <w:suppressAutoHyphens/>
      <w:spacing w:before="200" w:after="400"/>
      <w:contextualSpacing/>
      <w:jc w:val="center"/>
    </w:pPr>
    <w:rPr>
      <w:b/>
      <w:sz w:val="32"/>
      <w:szCs w:val="28"/>
    </w:rPr>
  </w:style>
  <w:style w:type="numbering" w:styleId="111111">
    <w:name w:val="Outline List 2"/>
    <w:basedOn w:val="a2"/>
    <w:semiHidden/>
    <w:rsid w:val="00BA18E2"/>
  </w:style>
  <w:style w:type="numbering" w:styleId="1ai">
    <w:name w:val="Outline List 1"/>
    <w:basedOn w:val="a2"/>
    <w:semiHidden/>
    <w:rsid w:val="00BA18E2"/>
  </w:style>
  <w:style w:type="paragraph" w:styleId="HTML">
    <w:name w:val="HTML Address"/>
    <w:basedOn w:val="a"/>
    <w:link w:val="HTML0"/>
    <w:semiHidden/>
    <w:rsid w:val="00BA18E2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BA18E2"/>
    <w:rPr>
      <w:i/>
      <w:iCs/>
      <w:szCs w:val="20"/>
    </w:rPr>
  </w:style>
  <w:style w:type="paragraph" w:styleId="a6">
    <w:name w:val="envelope address"/>
    <w:basedOn w:val="a"/>
    <w:semiHidden/>
    <w:rsid w:val="00BA18E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0"/>
    <w:semiHidden/>
    <w:rsid w:val="00BA18E2"/>
  </w:style>
  <w:style w:type="table" w:styleId="-1">
    <w:name w:val="Table Web 1"/>
    <w:basedOn w:val="a1"/>
    <w:semiHidden/>
    <w:rsid w:val="00BA18E2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rsid w:val="00BA18E2"/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rsid w:val="00BA18E2"/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header"/>
    <w:basedOn w:val="a"/>
    <w:link w:val="a8"/>
    <w:rsid w:val="00BA18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A18E2"/>
    <w:rPr>
      <w:szCs w:val="20"/>
    </w:rPr>
  </w:style>
  <w:style w:type="character" w:styleId="a9">
    <w:name w:val="Emphasis"/>
    <w:qFormat/>
    <w:rsid w:val="00BA18E2"/>
    <w:rPr>
      <w:i/>
      <w:iCs/>
    </w:rPr>
  </w:style>
  <w:style w:type="character" w:styleId="aa">
    <w:name w:val="Hyperlink"/>
    <w:uiPriority w:val="99"/>
    <w:rsid w:val="00BA18E2"/>
    <w:rPr>
      <w:color w:val="0000FF"/>
      <w:u w:val="single"/>
    </w:rPr>
  </w:style>
  <w:style w:type="paragraph" w:styleId="ab">
    <w:name w:val="Date"/>
    <w:basedOn w:val="a"/>
    <w:next w:val="a"/>
    <w:link w:val="ac"/>
    <w:semiHidden/>
    <w:rsid w:val="00BA18E2"/>
  </w:style>
  <w:style w:type="character" w:customStyle="1" w:styleId="ac">
    <w:name w:val="Дата Знак"/>
    <w:basedOn w:val="a0"/>
    <w:link w:val="ab"/>
    <w:semiHidden/>
    <w:rsid w:val="00BA18E2"/>
    <w:rPr>
      <w:szCs w:val="20"/>
    </w:rPr>
  </w:style>
  <w:style w:type="paragraph" w:customStyle="1" w:styleId="ad">
    <w:name w:val="Заг_Приложение"/>
    <w:basedOn w:val="1"/>
    <w:next w:val="GOSTNormal"/>
    <w:rsid w:val="00BA18E2"/>
    <w:pPr>
      <w:numPr>
        <w:numId w:val="0"/>
      </w:numPr>
      <w:tabs>
        <w:tab w:val="num" w:pos="720"/>
      </w:tabs>
      <w:ind w:left="720" w:hanging="720"/>
    </w:pPr>
  </w:style>
  <w:style w:type="paragraph" w:customStyle="1" w:styleId="20">
    <w:name w:val="Заг_2_Приложение"/>
    <w:basedOn w:val="ad"/>
    <w:next w:val="GOSTNormal"/>
    <w:link w:val="21"/>
    <w:rsid w:val="00BA18E2"/>
    <w:pPr>
      <w:pageBreakBefore w:val="0"/>
      <w:tabs>
        <w:tab w:val="clear" w:pos="720"/>
      </w:tabs>
      <w:spacing w:after="240"/>
      <w:ind w:left="454" w:hanging="454"/>
      <w:jc w:val="left"/>
    </w:pPr>
    <w:rPr>
      <w:caps w:val="0"/>
    </w:rPr>
  </w:style>
  <w:style w:type="character" w:customStyle="1" w:styleId="21">
    <w:name w:val="Заг_2_Приложение Знак"/>
    <w:link w:val="20"/>
    <w:rsid w:val="00BA18E2"/>
    <w:rPr>
      <w:b/>
      <w:sz w:val="32"/>
      <w:szCs w:val="36"/>
    </w:rPr>
  </w:style>
  <w:style w:type="paragraph" w:customStyle="1" w:styleId="30">
    <w:name w:val="Заг_3_Приложение"/>
    <w:basedOn w:val="a"/>
    <w:next w:val="GOSTNormal"/>
    <w:rsid w:val="00BA18E2"/>
    <w:pPr>
      <w:keepNext/>
      <w:spacing w:before="240" w:after="12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0">
    <w:name w:val="Заг_4_Приложение"/>
    <w:basedOn w:val="30"/>
    <w:next w:val="GOSTNormal"/>
    <w:rsid w:val="00BA18E2"/>
    <w:pPr>
      <w:outlineLvl w:val="3"/>
    </w:pPr>
    <w:rPr>
      <w:sz w:val="26"/>
      <w:szCs w:val="26"/>
    </w:rPr>
  </w:style>
  <w:style w:type="character" w:customStyle="1" w:styleId="70">
    <w:name w:val="Заголовок 7 Знак"/>
    <w:basedOn w:val="a0"/>
    <w:link w:val="7"/>
    <w:rsid w:val="00BA18E2"/>
    <w:rPr>
      <w:szCs w:val="20"/>
    </w:rPr>
  </w:style>
  <w:style w:type="character" w:customStyle="1" w:styleId="80">
    <w:name w:val="Заголовок 8 Знак"/>
    <w:basedOn w:val="a0"/>
    <w:link w:val="8"/>
    <w:rsid w:val="00BA18E2"/>
    <w:rPr>
      <w:i/>
      <w:iCs/>
      <w:szCs w:val="20"/>
    </w:rPr>
  </w:style>
  <w:style w:type="character" w:customStyle="1" w:styleId="90">
    <w:name w:val="Заголовок 9 Знак"/>
    <w:basedOn w:val="a0"/>
    <w:link w:val="9"/>
    <w:rsid w:val="00BA18E2"/>
    <w:rPr>
      <w:rFonts w:ascii="Arial" w:hAnsi="Arial"/>
      <w:sz w:val="22"/>
      <w:szCs w:val="22"/>
    </w:rPr>
  </w:style>
  <w:style w:type="paragraph" w:styleId="ae">
    <w:name w:val="Note Heading"/>
    <w:basedOn w:val="a"/>
    <w:next w:val="a"/>
    <w:link w:val="af"/>
    <w:semiHidden/>
    <w:rsid w:val="00BA18E2"/>
  </w:style>
  <w:style w:type="character" w:customStyle="1" w:styleId="af">
    <w:name w:val="Заголовок записки Знак"/>
    <w:basedOn w:val="a0"/>
    <w:link w:val="ae"/>
    <w:semiHidden/>
    <w:rsid w:val="00BA18E2"/>
    <w:rPr>
      <w:szCs w:val="20"/>
    </w:rPr>
  </w:style>
  <w:style w:type="character" w:styleId="af0">
    <w:name w:val="annotation reference"/>
    <w:semiHidden/>
    <w:rsid w:val="00BA18E2"/>
    <w:rPr>
      <w:sz w:val="16"/>
      <w:szCs w:val="16"/>
    </w:rPr>
  </w:style>
  <w:style w:type="character" w:styleId="af1">
    <w:name w:val="footnote reference"/>
    <w:semiHidden/>
    <w:rsid w:val="00BA18E2"/>
    <w:rPr>
      <w:vertAlign w:val="superscript"/>
    </w:rPr>
  </w:style>
  <w:style w:type="table" w:styleId="af2">
    <w:name w:val="Table Elegant"/>
    <w:basedOn w:val="a1"/>
    <w:semiHidden/>
    <w:rsid w:val="00BA18E2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1"/>
    <w:semiHidden/>
    <w:rsid w:val="00BA18E2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1"/>
    <w:semiHidden/>
    <w:rsid w:val="00BA18E2"/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BA18E2"/>
    <w:rPr>
      <w:rFonts w:ascii="Courier New" w:hAnsi="Courier New" w:cs="Courier New"/>
      <w:sz w:val="20"/>
      <w:szCs w:val="20"/>
    </w:rPr>
  </w:style>
  <w:style w:type="table" w:styleId="11">
    <w:name w:val="Table Classic 1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lassic 3"/>
    <w:basedOn w:val="a1"/>
    <w:semiHidden/>
    <w:rsid w:val="00BA18E2"/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1">
    <w:name w:val="Table Classic 4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BA18E2"/>
    <w:rPr>
      <w:rFonts w:ascii="Courier New" w:hAnsi="Courier New" w:cs="Courier New"/>
      <w:sz w:val="20"/>
      <w:szCs w:val="20"/>
    </w:rPr>
  </w:style>
  <w:style w:type="paragraph" w:styleId="af3">
    <w:name w:val="Body Text"/>
    <w:basedOn w:val="a"/>
    <w:link w:val="af4"/>
    <w:semiHidden/>
    <w:rsid w:val="00BA18E2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0"/>
    <w:link w:val="af3"/>
    <w:semiHidden/>
    <w:rsid w:val="00BA18E2"/>
    <w:rPr>
      <w:szCs w:val="20"/>
    </w:rPr>
  </w:style>
  <w:style w:type="paragraph" w:styleId="af5">
    <w:name w:val="Body Text First Indent"/>
    <w:basedOn w:val="af3"/>
    <w:link w:val="af6"/>
    <w:semiHidden/>
    <w:rsid w:val="00BA18E2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BA18E2"/>
    <w:rPr>
      <w:szCs w:val="20"/>
    </w:rPr>
  </w:style>
  <w:style w:type="paragraph" w:styleId="af7">
    <w:name w:val="Body Text Indent"/>
    <w:basedOn w:val="a"/>
    <w:next w:val="a"/>
    <w:link w:val="af8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0"/>
    <w:link w:val="af7"/>
    <w:semiHidden/>
    <w:rsid w:val="00BA18E2"/>
    <w:rPr>
      <w:snapToGrid w:val="0"/>
      <w:sz w:val="20"/>
      <w:szCs w:val="20"/>
    </w:rPr>
  </w:style>
  <w:style w:type="paragraph" w:styleId="24">
    <w:name w:val="Body Text First Indent 2"/>
    <w:basedOn w:val="af7"/>
    <w:link w:val="25"/>
    <w:semiHidden/>
    <w:rsid w:val="00BA18E2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5">
    <w:name w:val="Красная строка 2 Знак"/>
    <w:basedOn w:val="af8"/>
    <w:link w:val="24"/>
    <w:semiHidden/>
    <w:rsid w:val="00BA18E2"/>
    <w:rPr>
      <w:snapToGrid/>
      <w:sz w:val="20"/>
      <w:szCs w:val="20"/>
    </w:rPr>
  </w:style>
  <w:style w:type="paragraph" w:styleId="af9">
    <w:name w:val="List Bullet"/>
    <w:basedOn w:val="a"/>
    <w:semiHidden/>
    <w:rsid w:val="00BA18E2"/>
    <w:pPr>
      <w:tabs>
        <w:tab w:val="num" w:pos="720"/>
      </w:tabs>
      <w:ind w:left="720" w:hanging="720"/>
    </w:pPr>
  </w:style>
  <w:style w:type="paragraph" w:styleId="26">
    <w:name w:val="List Bullet 2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32">
    <w:name w:val="List Bullet 3"/>
    <w:basedOn w:val="a"/>
    <w:autoRedefine/>
    <w:semiHidden/>
    <w:rsid w:val="00BA18E2"/>
    <w:pPr>
      <w:widowControl w:val="0"/>
      <w:tabs>
        <w:tab w:val="num" w:pos="360"/>
        <w:tab w:val="num" w:pos="720"/>
        <w:tab w:val="left" w:pos="1985"/>
        <w:tab w:val="left" w:pos="2127"/>
      </w:tabs>
      <w:spacing w:line="360" w:lineRule="auto"/>
      <w:ind w:left="720" w:hanging="720"/>
    </w:pPr>
  </w:style>
  <w:style w:type="paragraph" w:styleId="42">
    <w:name w:val="List Bullet 4"/>
    <w:aliases w:val="Обычный маркированный,мой маркированный список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50">
    <w:name w:val="List Bullet 5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afa">
    <w:name w:val="caption"/>
    <w:basedOn w:val="a"/>
    <w:next w:val="a"/>
    <w:qFormat/>
    <w:rsid w:val="00BA18E2"/>
    <w:rPr>
      <w:b/>
      <w:bCs/>
      <w:sz w:val="20"/>
    </w:rPr>
  </w:style>
  <w:style w:type="paragraph" w:styleId="afb">
    <w:name w:val="footer"/>
    <w:basedOn w:val="a"/>
    <w:link w:val="afc"/>
    <w:semiHidden/>
    <w:rsid w:val="00BA18E2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semiHidden/>
    <w:rsid w:val="00BA18E2"/>
    <w:rPr>
      <w:szCs w:val="20"/>
    </w:rPr>
  </w:style>
  <w:style w:type="character" w:styleId="afd">
    <w:name w:val="page number"/>
    <w:basedOn w:val="a0"/>
    <w:semiHidden/>
    <w:rsid w:val="00BA18E2"/>
  </w:style>
  <w:style w:type="character" w:styleId="afe">
    <w:name w:val="line number"/>
    <w:basedOn w:val="a0"/>
    <w:semiHidden/>
    <w:rsid w:val="00BA18E2"/>
  </w:style>
  <w:style w:type="paragraph" w:styleId="27">
    <w:name w:val="List Number 2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33">
    <w:name w:val="List Number 3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43">
    <w:name w:val="List Number 4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51">
    <w:name w:val="List Number 5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aff">
    <w:name w:val="List Number"/>
    <w:aliases w:val="Нумерованный"/>
    <w:basedOn w:val="a"/>
    <w:semiHidden/>
    <w:rsid w:val="00BA18E2"/>
    <w:pPr>
      <w:tabs>
        <w:tab w:val="num" w:pos="720"/>
      </w:tabs>
      <w:ind w:left="720" w:hanging="720"/>
    </w:pPr>
  </w:style>
  <w:style w:type="character" w:styleId="HTML4">
    <w:name w:val="HTML Sample"/>
    <w:semiHidden/>
    <w:rsid w:val="00BA18E2"/>
    <w:rPr>
      <w:rFonts w:ascii="Courier New" w:hAnsi="Courier New" w:cs="Courier New"/>
    </w:rPr>
  </w:style>
  <w:style w:type="paragraph" w:styleId="28">
    <w:name w:val="envelope return"/>
    <w:basedOn w:val="a"/>
    <w:semiHidden/>
    <w:rsid w:val="00BA18E2"/>
    <w:rPr>
      <w:rFonts w:ascii="Arial" w:hAnsi="Arial" w:cs="Arial"/>
      <w:sz w:val="20"/>
    </w:rPr>
  </w:style>
  <w:style w:type="table" w:styleId="12">
    <w:name w:val="Table 3D effects 1"/>
    <w:basedOn w:val="a1"/>
    <w:semiHidden/>
    <w:rsid w:val="00BA18E2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rsid w:val="00BA18E2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1"/>
    <w:semiHidden/>
    <w:rsid w:val="00BA18E2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"/>
    <w:semiHidden/>
    <w:rsid w:val="00BA18E2"/>
  </w:style>
  <w:style w:type="paragraph" w:styleId="aff1">
    <w:name w:val="Normal Indent"/>
    <w:basedOn w:val="a"/>
    <w:semiHidden/>
    <w:rsid w:val="00BA18E2"/>
    <w:pPr>
      <w:ind w:left="708"/>
    </w:pPr>
  </w:style>
  <w:style w:type="paragraph" w:styleId="13">
    <w:name w:val="toc 1"/>
    <w:uiPriority w:val="39"/>
    <w:semiHidden/>
    <w:rsid w:val="00BA18E2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b/>
      <w:bCs/>
      <w:caps/>
      <w:noProof/>
    </w:rPr>
  </w:style>
  <w:style w:type="paragraph" w:styleId="2a">
    <w:name w:val="toc 2"/>
    <w:basedOn w:val="13"/>
    <w:uiPriority w:val="39"/>
    <w:semiHidden/>
    <w:rsid w:val="00BA18E2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a"/>
    <w:uiPriority w:val="39"/>
    <w:semiHidden/>
    <w:rsid w:val="00BA18E2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4">
    <w:name w:val="toc 4"/>
    <w:basedOn w:val="a"/>
    <w:next w:val="a"/>
    <w:uiPriority w:val="39"/>
    <w:semiHidden/>
    <w:rsid w:val="00BA18E2"/>
    <w:pPr>
      <w:tabs>
        <w:tab w:val="left" w:pos="1871"/>
        <w:tab w:val="right" w:leader="dot" w:pos="9633"/>
      </w:tabs>
      <w:ind w:left="1872" w:right="567" w:hanging="1021"/>
    </w:pPr>
  </w:style>
  <w:style w:type="paragraph" w:styleId="52">
    <w:name w:val="toc 5"/>
    <w:basedOn w:val="a"/>
    <w:next w:val="a"/>
    <w:autoRedefine/>
    <w:uiPriority w:val="39"/>
    <w:semiHidden/>
    <w:rsid w:val="00BA18E2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0">
    <w:name w:val="toc 6"/>
    <w:basedOn w:val="a"/>
    <w:next w:val="a"/>
    <w:autoRedefine/>
    <w:semiHidden/>
    <w:rsid w:val="00BA18E2"/>
    <w:pPr>
      <w:ind w:left="12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semiHidden/>
    <w:rsid w:val="00BA18E2"/>
    <w:pPr>
      <w:ind w:left="144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BA18E2"/>
    <w:pPr>
      <w:ind w:left="168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BA18E2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BA18E2"/>
    <w:rPr>
      <w:i/>
      <w:iCs/>
    </w:rPr>
  </w:style>
  <w:style w:type="paragraph" w:styleId="2b">
    <w:name w:val="Body Text 2"/>
    <w:basedOn w:val="a"/>
    <w:link w:val="2c"/>
    <w:semiHidden/>
    <w:rsid w:val="00BA18E2"/>
    <w:pPr>
      <w:spacing w:after="120" w:line="480" w:lineRule="auto"/>
    </w:pPr>
  </w:style>
  <w:style w:type="character" w:customStyle="1" w:styleId="2c">
    <w:name w:val="Основной текст 2 Знак"/>
    <w:basedOn w:val="a0"/>
    <w:link w:val="2b"/>
    <w:semiHidden/>
    <w:rsid w:val="00BA18E2"/>
    <w:rPr>
      <w:szCs w:val="20"/>
    </w:rPr>
  </w:style>
  <w:style w:type="paragraph" w:styleId="36">
    <w:name w:val="Body Text 3"/>
    <w:basedOn w:val="a"/>
    <w:link w:val="37"/>
    <w:semiHidden/>
    <w:rsid w:val="00BA18E2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semiHidden/>
    <w:rsid w:val="00BA18E2"/>
    <w:rPr>
      <w:sz w:val="16"/>
      <w:szCs w:val="16"/>
    </w:rPr>
  </w:style>
  <w:style w:type="paragraph" w:styleId="2d">
    <w:name w:val="Body Text Indent 2"/>
    <w:basedOn w:val="a"/>
    <w:link w:val="2e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e">
    <w:name w:val="Основной текст с отступом 2 Знак"/>
    <w:basedOn w:val="a0"/>
    <w:link w:val="2d"/>
    <w:semiHidden/>
    <w:rsid w:val="00BA18E2"/>
    <w:rPr>
      <w:b/>
      <w:snapToGrid w:val="0"/>
      <w:sz w:val="20"/>
      <w:szCs w:val="20"/>
    </w:rPr>
  </w:style>
  <w:style w:type="paragraph" w:styleId="38">
    <w:name w:val="Body Text Indent 3"/>
    <w:basedOn w:val="a"/>
    <w:link w:val="39"/>
    <w:semiHidden/>
    <w:rsid w:val="00BA18E2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semiHidden/>
    <w:rsid w:val="00BA18E2"/>
    <w:rPr>
      <w:sz w:val="16"/>
      <w:szCs w:val="16"/>
    </w:rPr>
  </w:style>
  <w:style w:type="character" w:styleId="HTML6">
    <w:name w:val="HTML Variable"/>
    <w:semiHidden/>
    <w:rsid w:val="00BA18E2"/>
    <w:rPr>
      <w:i/>
      <w:iCs/>
    </w:rPr>
  </w:style>
  <w:style w:type="paragraph" w:styleId="aff2">
    <w:name w:val="table of figures"/>
    <w:aliases w:val="таблиц_GOST"/>
    <w:basedOn w:val="a"/>
    <w:next w:val="GOSTNormal"/>
    <w:uiPriority w:val="99"/>
    <w:rsid w:val="00BA18E2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BA18E2"/>
    <w:rPr>
      <w:rFonts w:ascii="Courier New" w:hAnsi="Courier New" w:cs="Courier New"/>
      <w:sz w:val="20"/>
      <w:szCs w:val="20"/>
    </w:rPr>
  </w:style>
  <w:style w:type="paragraph" w:styleId="aff3">
    <w:name w:val="Signature"/>
    <w:basedOn w:val="a"/>
    <w:link w:val="aff4"/>
    <w:semiHidden/>
    <w:rsid w:val="00BA18E2"/>
    <w:pPr>
      <w:ind w:left="4252"/>
    </w:pPr>
  </w:style>
  <w:style w:type="character" w:customStyle="1" w:styleId="aff4">
    <w:name w:val="Подпись Знак"/>
    <w:basedOn w:val="a0"/>
    <w:link w:val="aff3"/>
    <w:semiHidden/>
    <w:rsid w:val="00BA18E2"/>
    <w:rPr>
      <w:szCs w:val="20"/>
    </w:rPr>
  </w:style>
  <w:style w:type="paragraph" w:styleId="aff5">
    <w:name w:val="Salutation"/>
    <w:basedOn w:val="a"/>
    <w:next w:val="a"/>
    <w:link w:val="aff6"/>
    <w:semiHidden/>
    <w:rsid w:val="00BA18E2"/>
  </w:style>
  <w:style w:type="character" w:customStyle="1" w:styleId="aff6">
    <w:name w:val="Приветствие Знак"/>
    <w:basedOn w:val="a0"/>
    <w:link w:val="aff5"/>
    <w:semiHidden/>
    <w:rsid w:val="00BA18E2"/>
    <w:rPr>
      <w:szCs w:val="20"/>
    </w:rPr>
  </w:style>
  <w:style w:type="paragraph" w:styleId="aff7">
    <w:name w:val="List Continue"/>
    <w:basedOn w:val="a"/>
    <w:semiHidden/>
    <w:rsid w:val="00BA18E2"/>
    <w:pPr>
      <w:spacing w:after="120"/>
      <w:ind w:left="283"/>
    </w:pPr>
  </w:style>
  <w:style w:type="paragraph" w:styleId="2f">
    <w:name w:val="List Continue 2"/>
    <w:basedOn w:val="a"/>
    <w:semiHidden/>
    <w:rsid w:val="00BA18E2"/>
    <w:pPr>
      <w:spacing w:after="120"/>
      <w:ind w:left="566"/>
    </w:pPr>
  </w:style>
  <w:style w:type="paragraph" w:styleId="3a">
    <w:name w:val="List Continue 3"/>
    <w:basedOn w:val="a"/>
    <w:semiHidden/>
    <w:rsid w:val="00BA18E2"/>
    <w:pPr>
      <w:spacing w:after="120"/>
      <w:ind w:left="849"/>
    </w:pPr>
  </w:style>
  <w:style w:type="paragraph" w:styleId="45">
    <w:name w:val="List Continue 4"/>
    <w:basedOn w:val="a"/>
    <w:semiHidden/>
    <w:rsid w:val="00BA18E2"/>
    <w:pPr>
      <w:spacing w:after="120"/>
      <w:ind w:left="1132"/>
    </w:pPr>
  </w:style>
  <w:style w:type="paragraph" w:styleId="53">
    <w:name w:val="List Continue 5"/>
    <w:basedOn w:val="a"/>
    <w:semiHidden/>
    <w:rsid w:val="00BA18E2"/>
    <w:pPr>
      <w:spacing w:after="120"/>
      <w:ind w:left="1415"/>
    </w:pPr>
  </w:style>
  <w:style w:type="character" w:styleId="aff8">
    <w:name w:val="FollowedHyperlink"/>
    <w:semiHidden/>
    <w:rsid w:val="00BA18E2"/>
    <w:rPr>
      <w:color w:val="800080"/>
      <w:u w:val="single"/>
    </w:rPr>
  </w:style>
  <w:style w:type="table" w:styleId="14">
    <w:name w:val="Table Simple 1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1"/>
    <w:semiHidden/>
    <w:rsid w:val="00BA18E2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9">
    <w:name w:val="Table Grid"/>
    <w:basedOn w:val="a1"/>
    <w:rsid w:val="00BA18E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1"/>
    <w:semiHidden/>
    <w:rsid w:val="00BA18E2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rsid w:val="00BA18E2"/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rsid w:val="00BA18E2"/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1"/>
    <w:semiHidden/>
    <w:rsid w:val="00BA18E2"/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rsid w:val="00BA18E2"/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BA18E2"/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Contemporary"/>
    <w:basedOn w:val="a1"/>
    <w:semiHidden/>
    <w:rsid w:val="00BA18E2"/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b">
    <w:name w:val="List"/>
    <w:basedOn w:val="a"/>
    <w:semiHidden/>
    <w:rsid w:val="00BA18E2"/>
    <w:pPr>
      <w:ind w:left="283" w:hanging="283"/>
    </w:pPr>
  </w:style>
  <w:style w:type="paragraph" w:styleId="2f2">
    <w:name w:val="List 2"/>
    <w:basedOn w:val="a"/>
    <w:semiHidden/>
    <w:rsid w:val="00BA18E2"/>
    <w:pPr>
      <w:ind w:left="566" w:hanging="283"/>
    </w:pPr>
  </w:style>
  <w:style w:type="paragraph" w:styleId="3d">
    <w:name w:val="List 3"/>
    <w:basedOn w:val="a"/>
    <w:semiHidden/>
    <w:rsid w:val="00BA18E2"/>
    <w:pPr>
      <w:ind w:left="849" w:hanging="283"/>
    </w:pPr>
  </w:style>
  <w:style w:type="paragraph" w:styleId="47">
    <w:name w:val="List 4"/>
    <w:basedOn w:val="a"/>
    <w:semiHidden/>
    <w:rsid w:val="00BA18E2"/>
    <w:pPr>
      <w:ind w:left="1132" w:hanging="283"/>
    </w:pPr>
  </w:style>
  <w:style w:type="paragraph" w:styleId="55">
    <w:name w:val="List 5"/>
    <w:basedOn w:val="a"/>
    <w:semiHidden/>
    <w:rsid w:val="00BA18E2"/>
    <w:pPr>
      <w:ind w:left="1415" w:hanging="283"/>
    </w:pPr>
  </w:style>
  <w:style w:type="table" w:styleId="affc">
    <w:name w:val="Table Professional"/>
    <w:basedOn w:val="a1"/>
    <w:semiHidden/>
    <w:rsid w:val="00BA18E2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"/>
    <w:link w:val="HTML9"/>
    <w:semiHidden/>
    <w:rsid w:val="00BA18E2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0"/>
    <w:link w:val="HTML8"/>
    <w:semiHidden/>
    <w:rsid w:val="00BA18E2"/>
    <w:rPr>
      <w:rFonts w:ascii="Courier New" w:hAnsi="Courier New" w:cs="Courier New"/>
      <w:sz w:val="20"/>
      <w:szCs w:val="20"/>
    </w:rPr>
  </w:style>
  <w:style w:type="numbering" w:styleId="affd">
    <w:name w:val="Outline List 3"/>
    <w:basedOn w:val="a2"/>
    <w:semiHidden/>
    <w:rsid w:val="00BA18E2"/>
  </w:style>
  <w:style w:type="table" w:styleId="16">
    <w:name w:val="Table Columns 1"/>
    <w:basedOn w:val="a1"/>
    <w:semiHidden/>
    <w:rsid w:val="00BA18E2"/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1"/>
    <w:semiHidden/>
    <w:rsid w:val="00BA18E2"/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rsid w:val="00BA18E2"/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rsid w:val="00BA18E2"/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BA18E2"/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e">
    <w:name w:val="Strong"/>
    <w:qFormat/>
    <w:rsid w:val="00BA18E2"/>
    <w:rPr>
      <w:b/>
      <w:bCs/>
    </w:rPr>
  </w:style>
  <w:style w:type="paragraph" w:styleId="afff">
    <w:name w:val="Document Map"/>
    <w:basedOn w:val="a"/>
    <w:link w:val="afff0"/>
    <w:semiHidden/>
    <w:rsid w:val="00BA18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0">
    <w:name w:val="Схема документа Знак"/>
    <w:basedOn w:val="a0"/>
    <w:link w:val="afff"/>
    <w:semiHidden/>
    <w:rsid w:val="00BA18E2"/>
    <w:rPr>
      <w:rFonts w:ascii="Tahoma" w:hAnsi="Tahoma" w:cs="Tahoma"/>
      <w:sz w:val="20"/>
      <w:szCs w:val="20"/>
      <w:shd w:val="clear" w:color="auto" w:fill="000080"/>
    </w:rPr>
  </w:style>
  <w:style w:type="table" w:styleId="-10">
    <w:name w:val="Table List 1"/>
    <w:basedOn w:val="a1"/>
    <w:semiHidden/>
    <w:rsid w:val="00BA18E2"/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1"/>
    <w:semiHidden/>
    <w:rsid w:val="00BA18E2"/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1"/>
    <w:semiHidden/>
    <w:rsid w:val="00BA18E2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1"/>
    <w:semiHidden/>
    <w:rsid w:val="00BA18E2"/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1"/>
    <w:semiHidden/>
    <w:rsid w:val="00BA18E2"/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1"/>
    <w:semiHidden/>
    <w:rsid w:val="00BA18E2"/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1">
    <w:name w:val="Plain Text"/>
    <w:basedOn w:val="a"/>
    <w:link w:val="afff2"/>
    <w:semiHidden/>
    <w:rsid w:val="00BA18E2"/>
    <w:rPr>
      <w:rFonts w:ascii="Courier New" w:hAnsi="Courier New" w:cs="Courier New"/>
      <w:sz w:val="20"/>
    </w:rPr>
  </w:style>
  <w:style w:type="character" w:customStyle="1" w:styleId="afff2">
    <w:name w:val="Текст Знак"/>
    <w:basedOn w:val="a0"/>
    <w:link w:val="afff1"/>
    <w:semiHidden/>
    <w:rsid w:val="00BA18E2"/>
    <w:rPr>
      <w:rFonts w:ascii="Courier New" w:hAnsi="Courier New" w:cs="Courier New"/>
      <w:sz w:val="20"/>
      <w:szCs w:val="20"/>
    </w:rPr>
  </w:style>
  <w:style w:type="paragraph" w:styleId="afff3">
    <w:name w:val="Balloon Text"/>
    <w:basedOn w:val="a"/>
    <w:link w:val="afff4"/>
    <w:semiHidden/>
    <w:rsid w:val="00BA18E2"/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0"/>
    <w:link w:val="afff3"/>
    <w:semiHidden/>
    <w:rsid w:val="00BA18E2"/>
    <w:rPr>
      <w:rFonts w:ascii="Tahoma" w:hAnsi="Tahoma" w:cs="Tahoma"/>
      <w:sz w:val="16"/>
      <w:szCs w:val="16"/>
    </w:rPr>
  </w:style>
  <w:style w:type="paragraph" w:styleId="afff5">
    <w:name w:val="annotation text"/>
    <w:basedOn w:val="a"/>
    <w:link w:val="afff6"/>
    <w:semiHidden/>
    <w:rsid w:val="00BA18E2"/>
    <w:rPr>
      <w:sz w:val="20"/>
    </w:rPr>
  </w:style>
  <w:style w:type="character" w:customStyle="1" w:styleId="afff6">
    <w:name w:val="Текст примечания Знак"/>
    <w:link w:val="afff5"/>
    <w:semiHidden/>
    <w:rsid w:val="00BA18E2"/>
    <w:rPr>
      <w:sz w:val="20"/>
      <w:szCs w:val="20"/>
    </w:rPr>
  </w:style>
  <w:style w:type="paragraph" w:styleId="afff7">
    <w:name w:val="footnote text"/>
    <w:link w:val="afff8"/>
    <w:semiHidden/>
    <w:rsid w:val="00BA18E2"/>
    <w:rPr>
      <w:sz w:val="20"/>
      <w:szCs w:val="20"/>
    </w:rPr>
  </w:style>
  <w:style w:type="character" w:customStyle="1" w:styleId="afff8">
    <w:name w:val="Текст сноски Знак"/>
    <w:basedOn w:val="a0"/>
    <w:link w:val="afff7"/>
    <w:semiHidden/>
    <w:rsid w:val="00BA18E2"/>
    <w:rPr>
      <w:sz w:val="20"/>
      <w:szCs w:val="20"/>
    </w:rPr>
  </w:style>
  <w:style w:type="paragraph" w:styleId="afff9">
    <w:name w:val="annotation subject"/>
    <w:basedOn w:val="afff5"/>
    <w:next w:val="afff5"/>
    <w:link w:val="afffa"/>
    <w:semiHidden/>
    <w:rsid w:val="00BA18E2"/>
    <w:rPr>
      <w:b/>
      <w:bCs/>
    </w:rPr>
  </w:style>
  <w:style w:type="character" w:customStyle="1" w:styleId="afffa">
    <w:name w:val="Тема примечания Знак"/>
    <w:basedOn w:val="afff6"/>
    <w:link w:val="afff9"/>
    <w:semiHidden/>
    <w:rsid w:val="00BA18E2"/>
    <w:rPr>
      <w:b/>
      <w:bCs/>
      <w:sz w:val="20"/>
      <w:szCs w:val="20"/>
    </w:rPr>
  </w:style>
  <w:style w:type="table" w:styleId="afffb">
    <w:name w:val="Table Theme"/>
    <w:basedOn w:val="a1"/>
    <w:semiHidden/>
    <w:rsid w:val="00BA18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index 1"/>
    <w:basedOn w:val="a"/>
    <w:next w:val="a"/>
    <w:autoRedefine/>
    <w:semiHidden/>
    <w:rsid w:val="00BA18E2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"/>
    <w:next w:val="17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4">
    <w:name w:val="index 2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">
    <w:name w:val="index 3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7">
    <w:name w:val="index 5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8">
    <w:name w:val="Table Colorful 1"/>
    <w:basedOn w:val="a1"/>
    <w:semiHidden/>
    <w:rsid w:val="00BA18E2"/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rsid w:val="00BA18E2"/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rsid w:val="00BA18E2"/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d">
    <w:name w:val="Block Text"/>
    <w:basedOn w:val="a"/>
    <w:semiHidden/>
    <w:rsid w:val="00BA18E2"/>
    <w:pPr>
      <w:spacing w:after="120"/>
      <w:ind w:left="1440" w:right="1440"/>
    </w:pPr>
  </w:style>
  <w:style w:type="character" w:styleId="HTMLa">
    <w:name w:val="HTML Cite"/>
    <w:semiHidden/>
    <w:rsid w:val="00BA18E2"/>
    <w:rPr>
      <w:i/>
      <w:iCs/>
    </w:rPr>
  </w:style>
  <w:style w:type="paragraph" w:styleId="afffe">
    <w:name w:val="Message Header"/>
    <w:basedOn w:val="a"/>
    <w:link w:val="affff"/>
    <w:semiHidden/>
    <w:rsid w:val="00BA18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">
    <w:name w:val="Шапка Знак"/>
    <w:basedOn w:val="a0"/>
    <w:link w:val="afffe"/>
    <w:semiHidden/>
    <w:rsid w:val="00BA18E2"/>
    <w:rPr>
      <w:rFonts w:ascii="Arial" w:hAnsi="Arial" w:cs="Arial"/>
      <w:szCs w:val="20"/>
      <w:shd w:val="pct20" w:color="auto" w:fill="auto"/>
    </w:rPr>
  </w:style>
  <w:style w:type="paragraph" w:styleId="affff0">
    <w:name w:val="E-mail Signature"/>
    <w:basedOn w:val="a"/>
    <w:link w:val="affff1"/>
    <w:semiHidden/>
    <w:rsid w:val="00BA18E2"/>
  </w:style>
  <w:style w:type="character" w:customStyle="1" w:styleId="affff1">
    <w:name w:val="Электронная подпись Знак"/>
    <w:basedOn w:val="a0"/>
    <w:link w:val="affff0"/>
    <w:semiHidden/>
    <w:rsid w:val="00BA18E2"/>
    <w:rPr>
      <w:szCs w:val="20"/>
    </w:rPr>
  </w:style>
  <w:style w:type="paragraph" w:styleId="affff2">
    <w:name w:val="endnote text"/>
    <w:basedOn w:val="a"/>
    <w:link w:val="affff3"/>
    <w:uiPriority w:val="99"/>
    <w:semiHidden/>
    <w:unhideWhenUsed/>
    <w:rsid w:val="006235C9"/>
    <w:rPr>
      <w:sz w:val="20"/>
    </w:rPr>
  </w:style>
  <w:style w:type="character" w:customStyle="1" w:styleId="affff3">
    <w:name w:val="Текст концевой сноски Знак"/>
    <w:basedOn w:val="a0"/>
    <w:link w:val="affff2"/>
    <w:uiPriority w:val="99"/>
    <w:semiHidden/>
    <w:rsid w:val="006235C9"/>
    <w:rPr>
      <w:sz w:val="20"/>
      <w:szCs w:val="20"/>
    </w:rPr>
  </w:style>
  <w:style w:type="character" w:styleId="affff4">
    <w:name w:val="endnote reference"/>
    <w:basedOn w:val="a0"/>
    <w:uiPriority w:val="99"/>
    <w:semiHidden/>
    <w:unhideWhenUsed/>
    <w:rsid w:val="006235C9"/>
    <w:rPr>
      <w:vertAlign w:val="superscript"/>
    </w:rPr>
  </w:style>
  <w:style w:type="paragraph" w:styleId="affff5">
    <w:name w:val="List Paragraph"/>
    <w:basedOn w:val="a"/>
    <w:uiPriority w:val="34"/>
    <w:qFormat/>
    <w:rsid w:val="007F1CEB"/>
    <w:pPr>
      <w:ind w:left="720" w:firstLine="0"/>
      <w:contextualSpacing/>
      <w:jc w:val="left"/>
    </w:pPr>
    <w:rPr>
      <w:rFonts w:eastAsiaTheme="minorHAnsi"/>
      <w:color w:val="000000"/>
      <w:szCs w:val="24"/>
    </w:rPr>
  </w:style>
  <w:style w:type="paragraph" w:styleId="affff6">
    <w:name w:val="Revision"/>
    <w:hidden/>
    <w:uiPriority w:val="99"/>
    <w:semiHidden/>
    <w:rsid w:val="00A42FC0"/>
    <w:rPr>
      <w:szCs w:val="20"/>
    </w:rPr>
  </w:style>
  <w:style w:type="paragraph" w:customStyle="1" w:styleId="ConsPlusNormal">
    <w:name w:val="ConsPlusNormal"/>
    <w:rsid w:val="000C44FC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customStyle="1" w:styleId="affff7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E2"/>
    <w:rPr>
      <w:szCs w:val="20"/>
    </w:rPr>
  </w:style>
  <w:style w:type="paragraph" w:styleId="1">
    <w:name w:val="heading 1"/>
    <w:aliases w:val="_GOST_1"/>
    <w:next w:val="GOSTNormal"/>
    <w:qFormat/>
    <w:rsid w:val="00BA18E2"/>
    <w:pPr>
      <w:keepNext/>
      <w:pageBreakBefore/>
      <w:numPr>
        <w:numId w:val="2"/>
      </w:numPr>
      <w:suppressAutoHyphens/>
      <w:spacing w:before="240" w:after="360"/>
      <w:contextualSpacing/>
      <w:jc w:val="center"/>
      <w:outlineLvl w:val="0"/>
    </w:pPr>
    <w:rPr>
      <w:b/>
      <w:caps/>
      <w:sz w:val="32"/>
      <w:szCs w:val="36"/>
    </w:rPr>
  </w:style>
  <w:style w:type="paragraph" w:styleId="2">
    <w:name w:val="heading 2"/>
    <w:aliases w:val="_GOST_2"/>
    <w:basedOn w:val="1"/>
    <w:next w:val="GOSTNormal"/>
    <w:qFormat/>
    <w:rsid w:val="00BA18E2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">
    <w:name w:val="heading 3"/>
    <w:aliases w:val="_GOST_3"/>
    <w:basedOn w:val="2"/>
    <w:next w:val="GOSTNormal"/>
    <w:qFormat/>
    <w:rsid w:val="00BA18E2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">
    <w:name w:val="heading 4"/>
    <w:aliases w:val="_GOST_4"/>
    <w:basedOn w:val="3"/>
    <w:next w:val="GOSTNormal"/>
    <w:qFormat/>
    <w:rsid w:val="00BA18E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_GOST_5"/>
    <w:basedOn w:val="4"/>
    <w:next w:val="GOSTNormal"/>
    <w:qFormat/>
    <w:rsid w:val="00BA18E2"/>
    <w:pPr>
      <w:numPr>
        <w:ilvl w:val="4"/>
      </w:numPr>
      <w:tabs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a"/>
    <w:next w:val="a"/>
    <w:autoRedefine/>
    <w:qFormat/>
    <w:rsid w:val="00BA18E2"/>
    <w:pPr>
      <w:numPr>
        <w:ilvl w:val="5"/>
        <w:numId w:val="2"/>
      </w:numPr>
      <w:spacing w:before="240" w:after="60" w:line="360" w:lineRule="auto"/>
      <w:jc w:val="left"/>
      <w:outlineLvl w:val="5"/>
    </w:pPr>
    <w:rPr>
      <w:b/>
      <w:bCs/>
      <w:i/>
      <w:szCs w:val="22"/>
    </w:rPr>
  </w:style>
  <w:style w:type="paragraph" w:styleId="7">
    <w:name w:val="heading 7"/>
    <w:basedOn w:val="a"/>
    <w:next w:val="a"/>
    <w:link w:val="70"/>
    <w:qFormat/>
    <w:rsid w:val="00BA18E2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A18E2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A18E2"/>
    <w:pPr>
      <w:numPr>
        <w:ilvl w:val="8"/>
        <w:numId w:val="3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qFormat/>
    <w:rsid w:val="00BA18E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spacing w:after="60"/>
      <w:jc w:val="center"/>
    </w:pPr>
    <w:rPr>
      <w:rFonts w:ascii="Arial" w:eastAsia="Arial" w:hAnsi="Arial" w:cs="Arial"/>
    </w:r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OSTFigure">
    <w:name w:val="_GOST_Figure"/>
    <w:next w:val="a"/>
    <w:rsid w:val="00BA18E2"/>
    <w:pPr>
      <w:keepNext/>
      <w:spacing w:before="120" w:after="120"/>
      <w:jc w:val="center"/>
    </w:pPr>
    <w:rPr>
      <w:szCs w:val="20"/>
    </w:rPr>
  </w:style>
  <w:style w:type="paragraph" w:customStyle="1" w:styleId="GOSTFigName">
    <w:name w:val="_GOST_Fig_Name"/>
    <w:basedOn w:val="GOSTFigure"/>
    <w:next w:val="a"/>
    <w:rsid w:val="00BA18E2"/>
    <w:pPr>
      <w:keepNext w:val="0"/>
      <w:numPr>
        <w:numId w:val="1"/>
      </w:numPr>
      <w:suppressAutoHyphens/>
      <w:ind w:left="947"/>
      <w:contextualSpacing/>
    </w:pPr>
    <w:rPr>
      <w:b/>
      <w:szCs w:val="24"/>
    </w:rPr>
  </w:style>
  <w:style w:type="paragraph" w:customStyle="1" w:styleId="GOSTheader">
    <w:name w:val="_GOST_header"/>
    <w:rsid w:val="00BA18E2"/>
    <w:pPr>
      <w:suppressAutoHyphens/>
    </w:pPr>
    <w:rPr>
      <w:rFonts w:ascii="Arial" w:hAnsi="Arial"/>
      <w:b/>
      <w:color w:val="333333"/>
      <w:sz w:val="20"/>
      <w:szCs w:val="20"/>
    </w:rPr>
  </w:style>
  <w:style w:type="paragraph" w:customStyle="1" w:styleId="GOSTListmark1">
    <w:name w:val="_GOST_List_mark1"/>
    <w:rsid w:val="00BA18E2"/>
    <w:pPr>
      <w:tabs>
        <w:tab w:val="num" w:pos="720"/>
      </w:tabs>
      <w:ind w:left="720" w:hanging="720"/>
    </w:pPr>
    <w:rPr>
      <w:snapToGrid w:val="0"/>
      <w:szCs w:val="20"/>
    </w:rPr>
  </w:style>
  <w:style w:type="paragraph" w:customStyle="1" w:styleId="GOSTListmark2">
    <w:name w:val="_GOST_List_mark2"/>
    <w:rsid w:val="00BA18E2"/>
    <w:pPr>
      <w:tabs>
        <w:tab w:val="num" w:pos="720"/>
      </w:tabs>
      <w:ind w:left="720" w:hanging="720"/>
    </w:pPr>
    <w:rPr>
      <w:snapToGrid w:val="0"/>
      <w:szCs w:val="20"/>
    </w:rPr>
  </w:style>
  <w:style w:type="paragraph" w:customStyle="1" w:styleId="GOSTListmark3">
    <w:name w:val="_GOST_List_mark3"/>
    <w:basedOn w:val="a"/>
    <w:rsid w:val="00BA18E2"/>
    <w:pPr>
      <w:tabs>
        <w:tab w:val="num" w:pos="720"/>
      </w:tabs>
      <w:ind w:left="720" w:hanging="720"/>
    </w:pPr>
    <w:rPr>
      <w:snapToGrid w:val="0"/>
    </w:rPr>
  </w:style>
  <w:style w:type="paragraph" w:customStyle="1" w:styleId="GOSTListmark4">
    <w:name w:val="_GOST_List_mark4"/>
    <w:basedOn w:val="a"/>
    <w:rsid w:val="00BA18E2"/>
    <w:pPr>
      <w:tabs>
        <w:tab w:val="num" w:pos="720"/>
      </w:tabs>
      <w:ind w:left="720" w:hanging="720"/>
    </w:pPr>
  </w:style>
  <w:style w:type="paragraph" w:customStyle="1" w:styleId="GOSTListmark5">
    <w:name w:val="_GOST_List_mark5"/>
    <w:basedOn w:val="GOSTListmark4"/>
    <w:rsid w:val="00BA18E2"/>
    <w:pPr>
      <w:tabs>
        <w:tab w:val="left" w:pos="1985"/>
      </w:tabs>
      <w:ind w:left="1985" w:hanging="284"/>
    </w:pPr>
  </w:style>
  <w:style w:type="paragraph" w:customStyle="1" w:styleId="GOSTListnormal1">
    <w:name w:val="_GOST_List_normal_1"/>
    <w:rsid w:val="00BA18E2"/>
    <w:pPr>
      <w:tabs>
        <w:tab w:val="left" w:pos="284"/>
      </w:tabs>
      <w:spacing w:before="60" w:after="60"/>
      <w:ind w:left="851"/>
      <w:contextualSpacing/>
    </w:pPr>
    <w:rPr>
      <w:snapToGrid w:val="0"/>
      <w:szCs w:val="20"/>
    </w:rPr>
  </w:style>
  <w:style w:type="paragraph" w:customStyle="1" w:styleId="GOSTListnormal18">
    <w:name w:val="_GOST_List_normal_1.8"/>
    <w:rsid w:val="00BA18E2"/>
    <w:pPr>
      <w:tabs>
        <w:tab w:val="left" w:pos="1021"/>
      </w:tabs>
      <w:ind w:left="1021"/>
    </w:pPr>
    <w:rPr>
      <w:snapToGrid w:val="0"/>
      <w:szCs w:val="20"/>
    </w:rPr>
  </w:style>
  <w:style w:type="paragraph" w:customStyle="1" w:styleId="GOSTListnormal2">
    <w:name w:val="_GOST_List_normal_2"/>
    <w:rsid w:val="00BA18E2"/>
    <w:pPr>
      <w:tabs>
        <w:tab w:val="left" w:pos="1134"/>
      </w:tabs>
      <w:spacing w:before="60" w:after="60"/>
      <w:ind w:left="1134"/>
      <w:contextualSpacing/>
    </w:pPr>
    <w:rPr>
      <w:snapToGrid w:val="0"/>
      <w:szCs w:val="20"/>
    </w:rPr>
  </w:style>
  <w:style w:type="paragraph" w:customStyle="1" w:styleId="GOSTListnormal28">
    <w:name w:val="_GOST_List_normal_2.8"/>
    <w:rsid w:val="00BA18E2"/>
    <w:pPr>
      <w:tabs>
        <w:tab w:val="left" w:pos="1588"/>
      </w:tabs>
      <w:spacing w:before="60" w:after="60"/>
      <w:ind w:left="1588"/>
      <w:contextualSpacing/>
    </w:pPr>
    <w:rPr>
      <w:snapToGrid w:val="0"/>
      <w:szCs w:val="20"/>
    </w:rPr>
  </w:style>
  <w:style w:type="paragraph" w:customStyle="1" w:styleId="GOSTListnormal3">
    <w:name w:val="_GOST_List_normal_3"/>
    <w:rsid w:val="00BA18E2"/>
    <w:pPr>
      <w:tabs>
        <w:tab w:val="left" w:pos="1418"/>
      </w:tabs>
      <w:spacing w:before="60" w:after="60"/>
      <w:ind w:left="1418"/>
      <w:contextualSpacing/>
    </w:pPr>
    <w:rPr>
      <w:snapToGrid w:val="0"/>
      <w:szCs w:val="20"/>
    </w:rPr>
  </w:style>
  <w:style w:type="paragraph" w:customStyle="1" w:styleId="GOSTListnormal4">
    <w:name w:val="_GOST_List_normal_4"/>
    <w:rsid w:val="00BA18E2"/>
    <w:pPr>
      <w:tabs>
        <w:tab w:val="left" w:pos="1701"/>
      </w:tabs>
      <w:spacing w:before="60" w:after="60"/>
      <w:ind w:left="1701"/>
      <w:contextualSpacing/>
    </w:pPr>
  </w:style>
  <w:style w:type="paragraph" w:customStyle="1" w:styleId="GOSTListnormal5">
    <w:name w:val="_GOST_List_normal_5"/>
    <w:rsid w:val="00BA18E2"/>
    <w:pPr>
      <w:tabs>
        <w:tab w:val="left" w:pos="1985"/>
      </w:tabs>
      <w:spacing w:before="60" w:after="60"/>
      <w:ind w:left="1985"/>
      <w:contextualSpacing/>
    </w:pPr>
    <w:rPr>
      <w:snapToGrid w:val="0"/>
      <w:szCs w:val="20"/>
    </w:rPr>
  </w:style>
  <w:style w:type="paragraph" w:customStyle="1" w:styleId="GOSTListnum">
    <w:name w:val="_GOST_List_num"/>
    <w:rsid w:val="00BA18E2"/>
    <w:pPr>
      <w:tabs>
        <w:tab w:val="num" w:pos="720"/>
      </w:tabs>
      <w:spacing w:before="120" w:after="120"/>
      <w:ind w:left="720" w:hanging="720"/>
      <w:contextualSpacing/>
    </w:pPr>
    <w:rPr>
      <w:szCs w:val="20"/>
    </w:rPr>
  </w:style>
  <w:style w:type="paragraph" w:customStyle="1" w:styleId="GOSTListnum2">
    <w:name w:val="_GOST_List_num2"/>
    <w:basedOn w:val="GOSTListnum"/>
    <w:rsid w:val="00BA18E2"/>
    <w:pPr>
      <w:numPr>
        <w:ilvl w:val="1"/>
      </w:numPr>
      <w:tabs>
        <w:tab w:val="num" w:pos="720"/>
      </w:tabs>
      <w:ind w:left="720" w:hanging="720"/>
    </w:pPr>
    <w:rPr>
      <w:szCs w:val="24"/>
    </w:rPr>
  </w:style>
  <w:style w:type="paragraph" w:customStyle="1" w:styleId="GOSTListnum3">
    <w:name w:val="_GOST_List_num3"/>
    <w:basedOn w:val="GOSTListnum2"/>
    <w:rsid w:val="00BA18E2"/>
    <w:pPr>
      <w:numPr>
        <w:ilvl w:val="2"/>
      </w:numPr>
      <w:tabs>
        <w:tab w:val="num" w:pos="720"/>
        <w:tab w:val="left" w:pos="2268"/>
      </w:tabs>
      <w:ind w:left="720" w:hanging="720"/>
    </w:pPr>
  </w:style>
  <w:style w:type="paragraph" w:customStyle="1" w:styleId="GOSTListnum4">
    <w:name w:val="_GOST_List_num4"/>
    <w:basedOn w:val="GOSTListnum3"/>
    <w:rsid w:val="00BA18E2"/>
    <w:pPr>
      <w:numPr>
        <w:ilvl w:val="3"/>
      </w:numPr>
      <w:tabs>
        <w:tab w:val="clear" w:pos="2268"/>
        <w:tab w:val="num" w:pos="720"/>
        <w:tab w:val="left" w:pos="2835"/>
      </w:tabs>
      <w:ind w:left="720" w:hanging="720"/>
    </w:pPr>
  </w:style>
  <w:style w:type="paragraph" w:customStyle="1" w:styleId="GOSTNameTable">
    <w:name w:val="_GOST_Name_Table"/>
    <w:rsid w:val="00BA18E2"/>
    <w:pPr>
      <w:keepNext/>
      <w:tabs>
        <w:tab w:val="num" w:pos="720"/>
      </w:tabs>
      <w:suppressAutoHyphens/>
      <w:spacing w:before="240" w:after="120"/>
      <w:ind w:left="720" w:hanging="720"/>
    </w:pPr>
    <w:rPr>
      <w:b/>
      <w:szCs w:val="20"/>
    </w:rPr>
  </w:style>
  <w:style w:type="paragraph" w:customStyle="1" w:styleId="GOSTNormal">
    <w:name w:val="_GOST_Normal"/>
    <w:rsid w:val="00BA18E2"/>
    <w:pPr>
      <w:spacing w:before="120" w:after="60"/>
      <w:contextualSpacing/>
    </w:pPr>
    <w:rPr>
      <w:szCs w:val="20"/>
    </w:rPr>
  </w:style>
  <w:style w:type="paragraph" w:customStyle="1" w:styleId="GOSTNormalWithout">
    <w:name w:val="_GOST_Normal_Without"/>
    <w:basedOn w:val="GOSTNormal"/>
    <w:next w:val="GOSTNormal"/>
    <w:rsid w:val="00BA18E2"/>
    <w:pPr>
      <w:keepNext/>
    </w:pPr>
  </w:style>
  <w:style w:type="paragraph" w:customStyle="1" w:styleId="GOSTNote">
    <w:name w:val="_GOST_Note"/>
    <w:next w:val="GOSTNormal"/>
    <w:link w:val="GOSTNote0"/>
    <w:rsid w:val="00BA18E2"/>
    <w:pPr>
      <w:spacing w:before="120" w:after="120"/>
      <w:ind w:left="1701" w:hanging="1701"/>
    </w:pPr>
    <w:rPr>
      <w:szCs w:val="20"/>
    </w:rPr>
  </w:style>
  <w:style w:type="character" w:customStyle="1" w:styleId="GOSTNote0">
    <w:name w:val="_GOST_Note Знак"/>
    <w:link w:val="GOSTNote"/>
    <w:rsid w:val="00BA18E2"/>
    <w:rPr>
      <w:szCs w:val="20"/>
    </w:rPr>
  </w:style>
  <w:style w:type="paragraph" w:customStyle="1" w:styleId="GOSTNoteContinue">
    <w:name w:val="_GOST_Note_Continue"/>
    <w:basedOn w:val="GOSTNote"/>
    <w:rsid w:val="00BA18E2"/>
    <w:pPr>
      <w:ind w:firstLine="0"/>
    </w:pPr>
  </w:style>
  <w:style w:type="paragraph" w:customStyle="1" w:styleId="GOSTReg">
    <w:name w:val="_GOST_Reg"/>
    <w:next w:val="GOSTNormal"/>
    <w:rsid w:val="00BA18E2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  <w:szCs w:val="20"/>
    </w:rPr>
  </w:style>
  <w:style w:type="character" w:customStyle="1" w:styleId="GOSTReporterror">
    <w:name w:val="_GOST_Report_error"/>
    <w:rsid w:val="00BA18E2"/>
  </w:style>
  <w:style w:type="paragraph" w:customStyle="1" w:styleId="GOSTScript">
    <w:name w:val="_GOST_Script"/>
    <w:basedOn w:val="a"/>
    <w:rsid w:val="00BA18E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BA18E2"/>
    <w:pPr>
      <w:pageBreakBefore w:val="0"/>
      <w:outlineLvl w:val="9"/>
    </w:pPr>
  </w:style>
  <w:style w:type="character" w:customStyle="1" w:styleId="GOSTSymBold">
    <w:name w:val="_GOST_Sym_Bold"/>
    <w:rsid w:val="00BA18E2"/>
    <w:rPr>
      <w:b/>
    </w:rPr>
  </w:style>
  <w:style w:type="character" w:customStyle="1" w:styleId="GOSTSymBoldItalic">
    <w:name w:val="_GOST_Sym_Bold_Italic"/>
    <w:rsid w:val="00BA18E2"/>
    <w:rPr>
      <w:b/>
      <w:i/>
    </w:rPr>
  </w:style>
  <w:style w:type="character" w:customStyle="1" w:styleId="GOSTSymItalic">
    <w:name w:val="_GOST_Sym_Italic"/>
    <w:rsid w:val="00BA18E2"/>
    <w:rPr>
      <w:i/>
    </w:rPr>
  </w:style>
  <w:style w:type="paragraph" w:customStyle="1" w:styleId="GOSTTa6leListNum3">
    <w:name w:val="_GOST_Ta6le_List_Num_3"/>
    <w:basedOn w:val="a"/>
    <w:rsid w:val="00BA18E2"/>
    <w:pPr>
      <w:ind w:left="681" w:firstLine="0"/>
      <w:jc w:val="left"/>
    </w:pPr>
    <w:rPr>
      <w:sz w:val="22"/>
    </w:rPr>
  </w:style>
  <w:style w:type="table" w:customStyle="1" w:styleId="GOSTTable">
    <w:name w:val="_GOST_Table"/>
    <w:basedOn w:val="a1"/>
    <w:rsid w:val="00BA18E2"/>
    <w:rPr>
      <w:sz w:val="22"/>
      <w:szCs w:val="20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BA18E2"/>
    <w:pPr>
      <w:ind w:left="57" w:right="57"/>
    </w:pPr>
    <w:rPr>
      <w:sz w:val="22"/>
      <w:szCs w:val="20"/>
    </w:rPr>
  </w:style>
  <w:style w:type="paragraph" w:customStyle="1" w:styleId="GOSTTableHead">
    <w:name w:val="_GOST_Table_Head"/>
    <w:basedOn w:val="GOSTTablenorm"/>
    <w:rsid w:val="00BA18E2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BA18E2"/>
    <w:pPr>
      <w:tabs>
        <w:tab w:val="left" w:pos="284"/>
        <w:tab w:val="num" w:pos="720"/>
      </w:tabs>
      <w:ind w:left="720" w:right="57" w:hanging="720"/>
    </w:pPr>
    <w:rPr>
      <w:sz w:val="22"/>
      <w:szCs w:val="20"/>
    </w:rPr>
  </w:style>
  <w:style w:type="paragraph" w:customStyle="1" w:styleId="GOSTTableListMark2">
    <w:name w:val="_GOST_Table_List_Mark_2"/>
    <w:basedOn w:val="GOSTTableListMark1"/>
    <w:rsid w:val="00BA18E2"/>
    <w:pPr>
      <w:tabs>
        <w:tab w:val="left" w:pos="454"/>
      </w:tabs>
      <w:ind w:left="454" w:hanging="170"/>
    </w:pPr>
  </w:style>
  <w:style w:type="paragraph" w:customStyle="1" w:styleId="GOSTTableListNum1">
    <w:name w:val="_GOST_Table_List_Num 1)"/>
    <w:rsid w:val="00BA18E2"/>
    <w:pPr>
      <w:tabs>
        <w:tab w:val="left" w:pos="340"/>
        <w:tab w:val="num" w:pos="720"/>
      </w:tabs>
      <w:ind w:left="720" w:hanging="720"/>
    </w:pPr>
    <w:rPr>
      <w:sz w:val="22"/>
      <w:szCs w:val="22"/>
    </w:rPr>
  </w:style>
  <w:style w:type="paragraph" w:customStyle="1" w:styleId="GOSTTableListNum">
    <w:name w:val="_GOST_Table_List_Num абв)"/>
    <w:rsid w:val="00BA18E2"/>
    <w:pPr>
      <w:tabs>
        <w:tab w:val="left" w:pos="340"/>
        <w:tab w:val="num" w:pos="720"/>
      </w:tabs>
      <w:ind w:left="720" w:hanging="720"/>
    </w:pPr>
    <w:rPr>
      <w:sz w:val="22"/>
      <w:szCs w:val="22"/>
    </w:rPr>
  </w:style>
  <w:style w:type="paragraph" w:customStyle="1" w:styleId="GOSTTableListNum10">
    <w:name w:val="_GOST_Table_List_Num_1"/>
    <w:rsid w:val="00BA18E2"/>
    <w:pPr>
      <w:tabs>
        <w:tab w:val="num" w:pos="720"/>
      </w:tabs>
      <w:ind w:left="720" w:hanging="720"/>
    </w:pPr>
    <w:rPr>
      <w:sz w:val="22"/>
      <w:szCs w:val="20"/>
    </w:rPr>
  </w:style>
  <w:style w:type="paragraph" w:customStyle="1" w:styleId="GOSTTableListNum2">
    <w:name w:val="_GOST_Table_List_Num_2"/>
    <w:basedOn w:val="GOSTTableListNum10"/>
    <w:rsid w:val="00BA18E2"/>
    <w:pPr>
      <w:numPr>
        <w:ilvl w:val="1"/>
      </w:numPr>
      <w:tabs>
        <w:tab w:val="num" w:pos="720"/>
      </w:tabs>
      <w:ind w:left="720" w:hanging="720"/>
    </w:pPr>
  </w:style>
  <w:style w:type="paragraph" w:customStyle="1" w:styleId="GOSTTableListNum3">
    <w:name w:val="_GOST_Table_List_Num_3"/>
    <w:basedOn w:val="GOSTTableListNum2"/>
    <w:rsid w:val="00BA18E2"/>
    <w:pPr>
      <w:numPr>
        <w:ilvl w:val="2"/>
      </w:numPr>
      <w:tabs>
        <w:tab w:val="num" w:pos="720"/>
      </w:tabs>
      <w:ind w:left="720" w:hanging="720"/>
    </w:pPr>
  </w:style>
  <w:style w:type="paragraph" w:customStyle="1" w:styleId="GOSTTableListNum4">
    <w:name w:val="_GOST_Table_List_Num_4"/>
    <w:basedOn w:val="GOSTTableListNum3"/>
    <w:qFormat/>
    <w:rsid w:val="00BA18E2"/>
    <w:pPr>
      <w:numPr>
        <w:ilvl w:val="3"/>
      </w:numPr>
      <w:tabs>
        <w:tab w:val="num" w:pos="720"/>
      </w:tabs>
      <w:ind w:left="720" w:hanging="720"/>
    </w:pPr>
  </w:style>
  <w:style w:type="paragraph" w:customStyle="1" w:styleId="GOSTTableListNum5">
    <w:name w:val="_GOST_Table_List_Num_5"/>
    <w:basedOn w:val="GOSTTableListNum4"/>
    <w:qFormat/>
    <w:rsid w:val="00BA18E2"/>
    <w:pPr>
      <w:numPr>
        <w:ilvl w:val="4"/>
      </w:numPr>
      <w:tabs>
        <w:tab w:val="num" w:pos="720"/>
      </w:tabs>
      <w:ind w:left="720" w:hanging="720"/>
    </w:pPr>
  </w:style>
  <w:style w:type="paragraph" w:customStyle="1" w:styleId="GOSTTableListNum6">
    <w:name w:val="_GOST_Table_List_Num_6"/>
    <w:basedOn w:val="GOSTTableListNum5"/>
    <w:qFormat/>
    <w:rsid w:val="00BA18E2"/>
    <w:pPr>
      <w:numPr>
        <w:ilvl w:val="5"/>
      </w:numPr>
      <w:tabs>
        <w:tab w:val="num" w:pos="720"/>
      </w:tabs>
      <w:ind w:left="720" w:hanging="720"/>
    </w:pPr>
  </w:style>
  <w:style w:type="paragraph" w:customStyle="1" w:styleId="GOSTTableListNum7">
    <w:name w:val="_GOST_Table_List_Num_7"/>
    <w:basedOn w:val="GOSTTableListNum6"/>
    <w:qFormat/>
    <w:rsid w:val="00BA18E2"/>
    <w:pPr>
      <w:numPr>
        <w:ilvl w:val="6"/>
      </w:numPr>
      <w:tabs>
        <w:tab w:val="num" w:pos="720"/>
      </w:tabs>
      <w:ind w:left="720" w:hanging="720"/>
    </w:pPr>
  </w:style>
  <w:style w:type="paragraph" w:customStyle="1" w:styleId="GOSTTableNum">
    <w:name w:val="_GOST_Table_Num"/>
    <w:basedOn w:val="a"/>
    <w:rsid w:val="00BA18E2"/>
    <w:pPr>
      <w:tabs>
        <w:tab w:val="num" w:pos="720"/>
      </w:tabs>
      <w:ind w:left="720" w:hanging="720"/>
    </w:pPr>
    <w:rPr>
      <w:rFonts w:cs="Arial"/>
      <w:sz w:val="22"/>
    </w:rPr>
  </w:style>
  <w:style w:type="paragraph" w:customStyle="1" w:styleId="GOSTTitul0">
    <w:name w:val="_GOST_Titul_0"/>
    <w:rsid w:val="00BA18E2"/>
    <w:pPr>
      <w:suppressAutoHyphens/>
      <w:spacing w:line="360" w:lineRule="auto"/>
      <w:contextualSpacing/>
      <w:jc w:val="center"/>
    </w:pPr>
    <w:rPr>
      <w:sz w:val="28"/>
      <w:szCs w:val="28"/>
    </w:rPr>
  </w:style>
  <w:style w:type="paragraph" w:customStyle="1" w:styleId="GOSTTitul1">
    <w:name w:val="_GOST_Titul_1"/>
    <w:rsid w:val="00BA18E2"/>
    <w:pPr>
      <w:suppressAutoHyphens/>
      <w:spacing w:before="240" w:after="240"/>
      <w:contextualSpacing/>
      <w:jc w:val="center"/>
    </w:pPr>
    <w:rPr>
      <w:sz w:val="32"/>
      <w:szCs w:val="28"/>
    </w:rPr>
  </w:style>
  <w:style w:type="paragraph" w:customStyle="1" w:styleId="GOSTTitul2">
    <w:name w:val="_GOST_Titul_2"/>
    <w:rsid w:val="00BA18E2"/>
    <w:pPr>
      <w:suppressAutoHyphens/>
      <w:jc w:val="center"/>
    </w:pPr>
    <w:rPr>
      <w:b/>
      <w:caps/>
      <w:sz w:val="32"/>
      <w:szCs w:val="28"/>
    </w:rPr>
  </w:style>
  <w:style w:type="paragraph" w:customStyle="1" w:styleId="GOSTTitulnamedoc">
    <w:name w:val="_GOST_Titul_name_doc"/>
    <w:rsid w:val="00BA18E2"/>
    <w:pPr>
      <w:suppressAutoHyphens/>
      <w:spacing w:before="200" w:after="400"/>
      <w:contextualSpacing/>
      <w:jc w:val="center"/>
    </w:pPr>
    <w:rPr>
      <w:b/>
      <w:sz w:val="32"/>
      <w:szCs w:val="28"/>
    </w:rPr>
  </w:style>
  <w:style w:type="numbering" w:styleId="111111">
    <w:name w:val="Outline List 2"/>
    <w:basedOn w:val="a2"/>
    <w:semiHidden/>
    <w:rsid w:val="00BA18E2"/>
  </w:style>
  <w:style w:type="numbering" w:styleId="1ai">
    <w:name w:val="Outline List 1"/>
    <w:basedOn w:val="a2"/>
    <w:semiHidden/>
    <w:rsid w:val="00BA18E2"/>
  </w:style>
  <w:style w:type="paragraph" w:styleId="HTML">
    <w:name w:val="HTML Address"/>
    <w:basedOn w:val="a"/>
    <w:link w:val="HTML0"/>
    <w:semiHidden/>
    <w:rsid w:val="00BA18E2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BA18E2"/>
    <w:rPr>
      <w:i/>
      <w:iCs/>
      <w:szCs w:val="20"/>
    </w:rPr>
  </w:style>
  <w:style w:type="paragraph" w:styleId="a6">
    <w:name w:val="envelope address"/>
    <w:basedOn w:val="a"/>
    <w:semiHidden/>
    <w:rsid w:val="00BA18E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0"/>
    <w:semiHidden/>
    <w:rsid w:val="00BA18E2"/>
  </w:style>
  <w:style w:type="table" w:styleId="-1">
    <w:name w:val="Table Web 1"/>
    <w:basedOn w:val="a1"/>
    <w:semiHidden/>
    <w:rsid w:val="00BA18E2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rsid w:val="00BA18E2"/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rsid w:val="00BA18E2"/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header"/>
    <w:basedOn w:val="a"/>
    <w:link w:val="a8"/>
    <w:rsid w:val="00BA18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A18E2"/>
    <w:rPr>
      <w:szCs w:val="20"/>
    </w:rPr>
  </w:style>
  <w:style w:type="character" w:styleId="a9">
    <w:name w:val="Emphasis"/>
    <w:qFormat/>
    <w:rsid w:val="00BA18E2"/>
    <w:rPr>
      <w:i/>
      <w:iCs/>
    </w:rPr>
  </w:style>
  <w:style w:type="character" w:styleId="aa">
    <w:name w:val="Hyperlink"/>
    <w:uiPriority w:val="99"/>
    <w:rsid w:val="00BA18E2"/>
    <w:rPr>
      <w:color w:val="0000FF"/>
      <w:u w:val="single"/>
    </w:rPr>
  </w:style>
  <w:style w:type="paragraph" w:styleId="ab">
    <w:name w:val="Date"/>
    <w:basedOn w:val="a"/>
    <w:next w:val="a"/>
    <w:link w:val="ac"/>
    <w:semiHidden/>
    <w:rsid w:val="00BA18E2"/>
  </w:style>
  <w:style w:type="character" w:customStyle="1" w:styleId="ac">
    <w:name w:val="Дата Знак"/>
    <w:basedOn w:val="a0"/>
    <w:link w:val="ab"/>
    <w:semiHidden/>
    <w:rsid w:val="00BA18E2"/>
    <w:rPr>
      <w:szCs w:val="20"/>
    </w:rPr>
  </w:style>
  <w:style w:type="paragraph" w:customStyle="1" w:styleId="ad">
    <w:name w:val="Заг_Приложение"/>
    <w:basedOn w:val="1"/>
    <w:next w:val="GOSTNormal"/>
    <w:rsid w:val="00BA18E2"/>
    <w:pPr>
      <w:numPr>
        <w:numId w:val="0"/>
      </w:numPr>
      <w:tabs>
        <w:tab w:val="num" w:pos="720"/>
      </w:tabs>
      <w:ind w:left="720" w:hanging="720"/>
    </w:pPr>
  </w:style>
  <w:style w:type="paragraph" w:customStyle="1" w:styleId="20">
    <w:name w:val="Заг_2_Приложение"/>
    <w:basedOn w:val="ad"/>
    <w:next w:val="GOSTNormal"/>
    <w:link w:val="21"/>
    <w:rsid w:val="00BA18E2"/>
    <w:pPr>
      <w:pageBreakBefore w:val="0"/>
      <w:tabs>
        <w:tab w:val="clear" w:pos="720"/>
      </w:tabs>
      <w:spacing w:after="240"/>
      <w:ind w:left="454" w:hanging="454"/>
      <w:jc w:val="left"/>
    </w:pPr>
    <w:rPr>
      <w:caps w:val="0"/>
    </w:rPr>
  </w:style>
  <w:style w:type="character" w:customStyle="1" w:styleId="21">
    <w:name w:val="Заг_2_Приложение Знак"/>
    <w:link w:val="20"/>
    <w:rsid w:val="00BA18E2"/>
    <w:rPr>
      <w:b/>
      <w:sz w:val="32"/>
      <w:szCs w:val="36"/>
    </w:rPr>
  </w:style>
  <w:style w:type="paragraph" w:customStyle="1" w:styleId="30">
    <w:name w:val="Заг_3_Приложение"/>
    <w:basedOn w:val="a"/>
    <w:next w:val="GOSTNormal"/>
    <w:rsid w:val="00BA18E2"/>
    <w:pPr>
      <w:keepNext/>
      <w:spacing w:before="240" w:after="12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0">
    <w:name w:val="Заг_4_Приложение"/>
    <w:basedOn w:val="30"/>
    <w:next w:val="GOSTNormal"/>
    <w:rsid w:val="00BA18E2"/>
    <w:pPr>
      <w:outlineLvl w:val="3"/>
    </w:pPr>
    <w:rPr>
      <w:sz w:val="26"/>
      <w:szCs w:val="26"/>
    </w:rPr>
  </w:style>
  <w:style w:type="character" w:customStyle="1" w:styleId="70">
    <w:name w:val="Заголовок 7 Знак"/>
    <w:basedOn w:val="a0"/>
    <w:link w:val="7"/>
    <w:rsid w:val="00BA18E2"/>
    <w:rPr>
      <w:szCs w:val="20"/>
    </w:rPr>
  </w:style>
  <w:style w:type="character" w:customStyle="1" w:styleId="80">
    <w:name w:val="Заголовок 8 Знак"/>
    <w:basedOn w:val="a0"/>
    <w:link w:val="8"/>
    <w:rsid w:val="00BA18E2"/>
    <w:rPr>
      <w:i/>
      <w:iCs/>
      <w:szCs w:val="20"/>
    </w:rPr>
  </w:style>
  <w:style w:type="character" w:customStyle="1" w:styleId="90">
    <w:name w:val="Заголовок 9 Знак"/>
    <w:basedOn w:val="a0"/>
    <w:link w:val="9"/>
    <w:rsid w:val="00BA18E2"/>
    <w:rPr>
      <w:rFonts w:ascii="Arial" w:hAnsi="Arial"/>
      <w:sz w:val="22"/>
      <w:szCs w:val="22"/>
    </w:rPr>
  </w:style>
  <w:style w:type="paragraph" w:styleId="ae">
    <w:name w:val="Note Heading"/>
    <w:basedOn w:val="a"/>
    <w:next w:val="a"/>
    <w:link w:val="af"/>
    <w:semiHidden/>
    <w:rsid w:val="00BA18E2"/>
  </w:style>
  <w:style w:type="character" w:customStyle="1" w:styleId="af">
    <w:name w:val="Заголовок записки Знак"/>
    <w:basedOn w:val="a0"/>
    <w:link w:val="ae"/>
    <w:semiHidden/>
    <w:rsid w:val="00BA18E2"/>
    <w:rPr>
      <w:szCs w:val="20"/>
    </w:rPr>
  </w:style>
  <w:style w:type="character" w:styleId="af0">
    <w:name w:val="annotation reference"/>
    <w:semiHidden/>
    <w:rsid w:val="00BA18E2"/>
    <w:rPr>
      <w:sz w:val="16"/>
      <w:szCs w:val="16"/>
    </w:rPr>
  </w:style>
  <w:style w:type="character" w:styleId="af1">
    <w:name w:val="footnote reference"/>
    <w:semiHidden/>
    <w:rsid w:val="00BA18E2"/>
    <w:rPr>
      <w:vertAlign w:val="superscript"/>
    </w:rPr>
  </w:style>
  <w:style w:type="table" w:styleId="af2">
    <w:name w:val="Table Elegant"/>
    <w:basedOn w:val="a1"/>
    <w:semiHidden/>
    <w:rsid w:val="00BA18E2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1"/>
    <w:semiHidden/>
    <w:rsid w:val="00BA18E2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1"/>
    <w:semiHidden/>
    <w:rsid w:val="00BA18E2"/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BA18E2"/>
    <w:rPr>
      <w:rFonts w:ascii="Courier New" w:hAnsi="Courier New" w:cs="Courier New"/>
      <w:sz w:val="20"/>
      <w:szCs w:val="20"/>
    </w:rPr>
  </w:style>
  <w:style w:type="table" w:styleId="11">
    <w:name w:val="Table Classic 1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lassic 3"/>
    <w:basedOn w:val="a1"/>
    <w:semiHidden/>
    <w:rsid w:val="00BA18E2"/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1">
    <w:name w:val="Table Classic 4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BA18E2"/>
    <w:rPr>
      <w:rFonts w:ascii="Courier New" w:hAnsi="Courier New" w:cs="Courier New"/>
      <w:sz w:val="20"/>
      <w:szCs w:val="20"/>
    </w:rPr>
  </w:style>
  <w:style w:type="paragraph" w:styleId="af3">
    <w:name w:val="Body Text"/>
    <w:basedOn w:val="a"/>
    <w:link w:val="af4"/>
    <w:semiHidden/>
    <w:rsid w:val="00BA18E2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0"/>
    <w:link w:val="af3"/>
    <w:semiHidden/>
    <w:rsid w:val="00BA18E2"/>
    <w:rPr>
      <w:szCs w:val="20"/>
    </w:rPr>
  </w:style>
  <w:style w:type="paragraph" w:styleId="af5">
    <w:name w:val="Body Text First Indent"/>
    <w:basedOn w:val="af3"/>
    <w:link w:val="af6"/>
    <w:semiHidden/>
    <w:rsid w:val="00BA18E2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BA18E2"/>
    <w:rPr>
      <w:szCs w:val="20"/>
    </w:rPr>
  </w:style>
  <w:style w:type="paragraph" w:styleId="af7">
    <w:name w:val="Body Text Indent"/>
    <w:basedOn w:val="a"/>
    <w:next w:val="a"/>
    <w:link w:val="af8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0"/>
    <w:link w:val="af7"/>
    <w:semiHidden/>
    <w:rsid w:val="00BA18E2"/>
    <w:rPr>
      <w:snapToGrid w:val="0"/>
      <w:sz w:val="20"/>
      <w:szCs w:val="20"/>
    </w:rPr>
  </w:style>
  <w:style w:type="paragraph" w:styleId="24">
    <w:name w:val="Body Text First Indent 2"/>
    <w:basedOn w:val="af7"/>
    <w:link w:val="25"/>
    <w:semiHidden/>
    <w:rsid w:val="00BA18E2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5">
    <w:name w:val="Красная строка 2 Знак"/>
    <w:basedOn w:val="af8"/>
    <w:link w:val="24"/>
    <w:semiHidden/>
    <w:rsid w:val="00BA18E2"/>
    <w:rPr>
      <w:snapToGrid/>
      <w:sz w:val="20"/>
      <w:szCs w:val="20"/>
    </w:rPr>
  </w:style>
  <w:style w:type="paragraph" w:styleId="af9">
    <w:name w:val="List Bullet"/>
    <w:basedOn w:val="a"/>
    <w:semiHidden/>
    <w:rsid w:val="00BA18E2"/>
    <w:pPr>
      <w:tabs>
        <w:tab w:val="num" w:pos="720"/>
      </w:tabs>
      <w:ind w:left="720" w:hanging="720"/>
    </w:pPr>
  </w:style>
  <w:style w:type="paragraph" w:styleId="26">
    <w:name w:val="List Bullet 2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32">
    <w:name w:val="List Bullet 3"/>
    <w:basedOn w:val="a"/>
    <w:autoRedefine/>
    <w:semiHidden/>
    <w:rsid w:val="00BA18E2"/>
    <w:pPr>
      <w:widowControl w:val="0"/>
      <w:tabs>
        <w:tab w:val="num" w:pos="360"/>
        <w:tab w:val="num" w:pos="720"/>
        <w:tab w:val="left" w:pos="1985"/>
        <w:tab w:val="left" w:pos="2127"/>
      </w:tabs>
      <w:spacing w:line="360" w:lineRule="auto"/>
      <w:ind w:left="720" w:hanging="720"/>
    </w:pPr>
  </w:style>
  <w:style w:type="paragraph" w:styleId="42">
    <w:name w:val="List Bullet 4"/>
    <w:aliases w:val="Обычный маркированный,мой маркированный список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50">
    <w:name w:val="List Bullet 5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afa">
    <w:name w:val="caption"/>
    <w:basedOn w:val="a"/>
    <w:next w:val="a"/>
    <w:qFormat/>
    <w:rsid w:val="00BA18E2"/>
    <w:rPr>
      <w:b/>
      <w:bCs/>
      <w:sz w:val="20"/>
    </w:rPr>
  </w:style>
  <w:style w:type="paragraph" w:styleId="afb">
    <w:name w:val="footer"/>
    <w:basedOn w:val="a"/>
    <w:link w:val="afc"/>
    <w:semiHidden/>
    <w:rsid w:val="00BA18E2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semiHidden/>
    <w:rsid w:val="00BA18E2"/>
    <w:rPr>
      <w:szCs w:val="20"/>
    </w:rPr>
  </w:style>
  <w:style w:type="character" w:styleId="afd">
    <w:name w:val="page number"/>
    <w:basedOn w:val="a0"/>
    <w:semiHidden/>
    <w:rsid w:val="00BA18E2"/>
  </w:style>
  <w:style w:type="character" w:styleId="afe">
    <w:name w:val="line number"/>
    <w:basedOn w:val="a0"/>
    <w:semiHidden/>
    <w:rsid w:val="00BA18E2"/>
  </w:style>
  <w:style w:type="paragraph" w:styleId="27">
    <w:name w:val="List Number 2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33">
    <w:name w:val="List Number 3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43">
    <w:name w:val="List Number 4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51">
    <w:name w:val="List Number 5"/>
    <w:basedOn w:val="a"/>
    <w:semiHidden/>
    <w:rsid w:val="00BA18E2"/>
    <w:pPr>
      <w:tabs>
        <w:tab w:val="num" w:pos="360"/>
        <w:tab w:val="num" w:pos="720"/>
      </w:tabs>
      <w:ind w:left="720" w:hanging="720"/>
    </w:pPr>
  </w:style>
  <w:style w:type="paragraph" w:styleId="aff">
    <w:name w:val="List Number"/>
    <w:aliases w:val="Нумерованный"/>
    <w:basedOn w:val="a"/>
    <w:semiHidden/>
    <w:rsid w:val="00BA18E2"/>
    <w:pPr>
      <w:tabs>
        <w:tab w:val="num" w:pos="720"/>
      </w:tabs>
      <w:ind w:left="720" w:hanging="720"/>
    </w:pPr>
  </w:style>
  <w:style w:type="character" w:styleId="HTML4">
    <w:name w:val="HTML Sample"/>
    <w:semiHidden/>
    <w:rsid w:val="00BA18E2"/>
    <w:rPr>
      <w:rFonts w:ascii="Courier New" w:hAnsi="Courier New" w:cs="Courier New"/>
    </w:rPr>
  </w:style>
  <w:style w:type="paragraph" w:styleId="28">
    <w:name w:val="envelope return"/>
    <w:basedOn w:val="a"/>
    <w:semiHidden/>
    <w:rsid w:val="00BA18E2"/>
    <w:rPr>
      <w:rFonts w:ascii="Arial" w:hAnsi="Arial" w:cs="Arial"/>
      <w:sz w:val="20"/>
    </w:rPr>
  </w:style>
  <w:style w:type="table" w:styleId="12">
    <w:name w:val="Table 3D effects 1"/>
    <w:basedOn w:val="a1"/>
    <w:semiHidden/>
    <w:rsid w:val="00BA18E2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rsid w:val="00BA18E2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1"/>
    <w:semiHidden/>
    <w:rsid w:val="00BA18E2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"/>
    <w:semiHidden/>
    <w:rsid w:val="00BA18E2"/>
  </w:style>
  <w:style w:type="paragraph" w:styleId="aff1">
    <w:name w:val="Normal Indent"/>
    <w:basedOn w:val="a"/>
    <w:semiHidden/>
    <w:rsid w:val="00BA18E2"/>
    <w:pPr>
      <w:ind w:left="708"/>
    </w:pPr>
  </w:style>
  <w:style w:type="paragraph" w:styleId="13">
    <w:name w:val="toc 1"/>
    <w:uiPriority w:val="39"/>
    <w:semiHidden/>
    <w:rsid w:val="00BA18E2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b/>
      <w:bCs/>
      <w:caps/>
      <w:noProof/>
    </w:rPr>
  </w:style>
  <w:style w:type="paragraph" w:styleId="2a">
    <w:name w:val="toc 2"/>
    <w:basedOn w:val="13"/>
    <w:uiPriority w:val="39"/>
    <w:semiHidden/>
    <w:rsid w:val="00BA18E2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a"/>
    <w:uiPriority w:val="39"/>
    <w:semiHidden/>
    <w:rsid w:val="00BA18E2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4">
    <w:name w:val="toc 4"/>
    <w:basedOn w:val="a"/>
    <w:next w:val="a"/>
    <w:uiPriority w:val="39"/>
    <w:semiHidden/>
    <w:rsid w:val="00BA18E2"/>
    <w:pPr>
      <w:tabs>
        <w:tab w:val="left" w:pos="1871"/>
        <w:tab w:val="right" w:leader="dot" w:pos="9633"/>
      </w:tabs>
      <w:ind w:left="1872" w:right="567" w:hanging="1021"/>
    </w:pPr>
  </w:style>
  <w:style w:type="paragraph" w:styleId="52">
    <w:name w:val="toc 5"/>
    <w:basedOn w:val="a"/>
    <w:next w:val="a"/>
    <w:autoRedefine/>
    <w:uiPriority w:val="39"/>
    <w:semiHidden/>
    <w:rsid w:val="00BA18E2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0">
    <w:name w:val="toc 6"/>
    <w:basedOn w:val="a"/>
    <w:next w:val="a"/>
    <w:autoRedefine/>
    <w:semiHidden/>
    <w:rsid w:val="00BA18E2"/>
    <w:pPr>
      <w:ind w:left="120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semiHidden/>
    <w:rsid w:val="00BA18E2"/>
    <w:pPr>
      <w:ind w:left="144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BA18E2"/>
    <w:pPr>
      <w:ind w:left="168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BA18E2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BA18E2"/>
    <w:rPr>
      <w:i/>
      <w:iCs/>
    </w:rPr>
  </w:style>
  <w:style w:type="paragraph" w:styleId="2b">
    <w:name w:val="Body Text 2"/>
    <w:basedOn w:val="a"/>
    <w:link w:val="2c"/>
    <w:semiHidden/>
    <w:rsid w:val="00BA18E2"/>
    <w:pPr>
      <w:spacing w:after="120" w:line="480" w:lineRule="auto"/>
    </w:pPr>
  </w:style>
  <w:style w:type="character" w:customStyle="1" w:styleId="2c">
    <w:name w:val="Основной текст 2 Знак"/>
    <w:basedOn w:val="a0"/>
    <w:link w:val="2b"/>
    <w:semiHidden/>
    <w:rsid w:val="00BA18E2"/>
    <w:rPr>
      <w:szCs w:val="20"/>
    </w:rPr>
  </w:style>
  <w:style w:type="paragraph" w:styleId="36">
    <w:name w:val="Body Text 3"/>
    <w:basedOn w:val="a"/>
    <w:link w:val="37"/>
    <w:semiHidden/>
    <w:rsid w:val="00BA18E2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semiHidden/>
    <w:rsid w:val="00BA18E2"/>
    <w:rPr>
      <w:sz w:val="16"/>
      <w:szCs w:val="16"/>
    </w:rPr>
  </w:style>
  <w:style w:type="paragraph" w:styleId="2d">
    <w:name w:val="Body Text Indent 2"/>
    <w:basedOn w:val="a"/>
    <w:link w:val="2e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e">
    <w:name w:val="Основной текст с отступом 2 Знак"/>
    <w:basedOn w:val="a0"/>
    <w:link w:val="2d"/>
    <w:semiHidden/>
    <w:rsid w:val="00BA18E2"/>
    <w:rPr>
      <w:b/>
      <w:snapToGrid w:val="0"/>
      <w:sz w:val="20"/>
      <w:szCs w:val="20"/>
    </w:rPr>
  </w:style>
  <w:style w:type="paragraph" w:styleId="38">
    <w:name w:val="Body Text Indent 3"/>
    <w:basedOn w:val="a"/>
    <w:link w:val="39"/>
    <w:semiHidden/>
    <w:rsid w:val="00BA18E2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semiHidden/>
    <w:rsid w:val="00BA18E2"/>
    <w:rPr>
      <w:sz w:val="16"/>
      <w:szCs w:val="16"/>
    </w:rPr>
  </w:style>
  <w:style w:type="character" w:styleId="HTML6">
    <w:name w:val="HTML Variable"/>
    <w:semiHidden/>
    <w:rsid w:val="00BA18E2"/>
    <w:rPr>
      <w:i/>
      <w:iCs/>
    </w:rPr>
  </w:style>
  <w:style w:type="paragraph" w:styleId="aff2">
    <w:name w:val="table of figures"/>
    <w:aliases w:val="таблиц_GOST"/>
    <w:basedOn w:val="a"/>
    <w:next w:val="GOSTNormal"/>
    <w:uiPriority w:val="99"/>
    <w:rsid w:val="00BA18E2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BA18E2"/>
    <w:rPr>
      <w:rFonts w:ascii="Courier New" w:hAnsi="Courier New" w:cs="Courier New"/>
      <w:sz w:val="20"/>
      <w:szCs w:val="20"/>
    </w:rPr>
  </w:style>
  <w:style w:type="paragraph" w:styleId="aff3">
    <w:name w:val="Signature"/>
    <w:basedOn w:val="a"/>
    <w:link w:val="aff4"/>
    <w:semiHidden/>
    <w:rsid w:val="00BA18E2"/>
    <w:pPr>
      <w:ind w:left="4252"/>
    </w:pPr>
  </w:style>
  <w:style w:type="character" w:customStyle="1" w:styleId="aff4">
    <w:name w:val="Подпись Знак"/>
    <w:basedOn w:val="a0"/>
    <w:link w:val="aff3"/>
    <w:semiHidden/>
    <w:rsid w:val="00BA18E2"/>
    <w:rPr>
      <w:szCs w:val="20"/>
    </w:rPr>
  </w:style>
  <w:style w:type="paragraph" w:styleId="aff5">
    <w:name w:val="Salutation"/>
    <w:basedOn w:val="a"/>
    <w:next w:val="a"/>
    <w:link w:val="aff6"/>
    <w:semiHidden/>
    <w:rsid w:val="00BA18E2"/>
  </w:style>
  <w:style w:type="character" w:customStyle="1" w:styleId="aff6">
    <w:name w:val="Приветствие Знак"/>
    <w:basedOn w:val="a0"/>
    <w:link w:val="aff5"/>
    <w:semiHidden/>
    <w:rsid w:val="00BA18E2"/>
    <w:rPr>
      <w:szCs w:val="20"/>
    </w:rPr>
  </w:style>
  <w:style w:type="paragraph" w:styleId="aff7">
    <w:name w:val="List Continue"/>
    <w:basedOn w:val="a"/>
    <w:semiHidden/>
    <w:rsid w:val="00BA18E2"/>
    <w:pPr>
      <w:spacing w:after="120"/>
      <w:ind w:left="283"/>
    </w:pPr>
  </w:style>
  <w:style w:type="paragraph" w:styleId="2f">
    <w:name w:val="List Continue 2"/>
    <w:basedOn w:val="a"/>
    <w:semiHidden/>
    <w:rsid w:val="00BA18E2"/>
    <w:pPr>
      <w:spacing w:after="120"/>
      <w:ind w:left="566"/>
    </w:pPr>
  </w:style>
  <w:style w:type="paragraph" w:styleId="3a">
    <w:name w:val="List Continue 3"/>
    <w:basedOn w:val="a"/>
    <w:semiHidden/>
    <w:rsid w:val="00BA18E2"/>
    <w:pPr>
      <w:spacing w:after="120"/>
      <w:ind w:left="849"/>
    </w:pPr>
  </w:style>
  <w:style w:type="paragraph" w:styleId="45">
    <w:name w:val="List Continue 4"/>
    <w:basedOn w:val="a"/>
    <w:semiHidden/>
    <w:rsid w:val="00BA18E2"/>
    <w:pPr>
      <w:spacing w:after="120"/>
      <w:ind w:left="1132"/>
    </w:pPr>
  </w:style>
  <w:style w:type="paragraph" w:styleId="53">
    <w:name w:val="List Continue 5"/>
    <w:basedOn w:val="a"/>
    <w:semiHidden/>
    <w:rsid w:val="00BA18E2"/>
    <w:pPr>
      <w:spacing w:after="120"/>
      <w:ind w:left="1415"/>
    </w:pPr>
  </w:style>
  <w:style w:type="character" w:styleId="aff8">
    <w:name w:val="FollowedHyperlink"/>
    <w:semiHidden/>
    <w:rsid w:val="00BA18E2"/>
    <w:rPr>
      <w:color w:val="800080"/>
      <w:u w:val="single"/>
    </w:rPr>
  </w:style>
  <w:style w:type="table" w:styleId="14">
    <w:name w:val="Table Simple 1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1"/>
    <w:semiHidden/>
    <w:rsid w:val="00BA18E2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9">
    <w:name w:val="Table Grid"/>
    <w:basedOn w:val="a1"/>
    <w:rsid w:val="00BA18E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1"/>
    <w:semiHidden/>
    <w:rsid w:val="00BA18E2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rsid w:val="00BA18E2"/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rsid w:val="00BA18E2"/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1"/>
    <w:semiHidden/>
    <w:rsid w:val="00BA18E2"/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rsid w:val="00BA18E2"/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BA18E2"/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Contemporary"/>
    <w:basedOn w:val="a1"/>
    <w:semiHidden/>
    <w:rsid w:val="00BA18E2"/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b">
    <w:name w:val="List"/>
    <w:basedOn w:val="a"/>
    <w:semiHidden/>
    <w:rsid w:val="00BA18E2"/>
    <w:pPr>
      <w:ind w:left="283" w:hanging="283"/>
    </w:pPr>
  </w:style>
  <w:style w:type="paragraph" w:styleId="2f2">
    <w:name w:val="List 2"/>
    <w:basedOn w:val="a"/>
    <w:semiHidden/>
    <w:rsid w:val="00BA18E2"/>
    <w:pPr>
      <w:ind w:left="566" w:hanging="283"/>
    </w:pPr>
  </w:style>
  <w:style w:type="paragraph" w:styleId="3d">
    <w:name w:val="List 3"/>
    <w:basedOn w:val="a"/>
    <w:semiHidden/>
    <w:rsid w:val="00BA18E2"/>
    <w:pPr>
      <w:ind w:left="849" w:hanging="283"/>
    </w:pPr>
  </w:style>
  <w:style w:type="paragraph" w:styleId="47">
    <w:name w:val="List 4"/>
    <w:basedOn w:val="a"/>
    <w:semiHidden/>
    <w:rsid w:val="00BA18E2"/>
    <w:pPr>
      <w:ind w:left="1132" w:hanging="283"/>
    </w:pPr>
  </w:style>
  <w:style w:type="paragraph" w:styleId="55">
    <w:name w:val="List 5"/>
    <w:basedOn w:val="a"/>
    <w:semiHidden/>
    <w:rsid w:val="00BA18E2"/>
    <w:pPr>
      <w:ind w:left="1415" w:hanging="283"/>
    </w:pPr>
  </w:style>
  <w:style w:type="table" w:styleId="affc">
    <w:name w:val="Table Professional"/>
    <w:basedOn w:val="a1"/>
    <w:semiHidden/>
    <w:rsid w:val="00BA18E2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"/>
    <w:link w:val="HTML9"/>
    <w:semiHidden/>
    <w:rsid w:val="00BA18E2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0"/>
    <w:link w:val="HTML8"/>
    <w:semiHidden/>
    <w:rsid w:val="00BA18E2"/>
    <w:rPr>
      <w:rFonts w:ascii="Courier New" w:hAnsi="Courier New" w:cs="Courier New"/>
      <w:sz w:val="20"/>
      <w:szCs w:val="20"/>
    </w:rPr>
  </w:style>
  <w:style w:type="numbering" w:styleId="affd">
    <w:name w:val="Outline List 3"/>
    <w:basedOn w:val="a2"/>
    <w:semiHidden/>
    <w:rsid w:val="00BA18E2"/>
  </w:style>
  <w:style w:type="table" w:styleId="16">
    <w:name w:val="Table Columns 1"/>
    <w:basedOn w:val="a1"/>
    <w:semiHidden/>
    <w:rsid w:val="00BA18E2"/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1"/>
    <w:semiHidden/>
    <w:rsid w:val="00BA18E2"/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rsid w:val="00BA18E2"/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rsid w:val="00BA18E2"/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BA18E2"/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e">
    <w:name w:val="Strong"/>
    <w:qFormat/>
    <w:rsid w:val="00BA18E2"/>
    <w:rPr>
      <w:b/>
      <w:bCs/>
    </w:rPr>
  </w:style>
  <w:style w:type="paragraph" w:styleId="afff">
    <w:name w:val="Document Map"/>
    <w:basedOn w:val="a"/>
    <w:link w:val="afff0"/>
    <w:semiHidden/>
    <w:rsid w:val="00BA18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0">
    <w:name w:val="Схема документа Знак"/>
    <w:basedOn w:val="a0"/>
    <w:link w:val="afff"/>
    <w:semiHidden/>
    <w:rsid w:val="00BA18E2"/>
    <w:rPr>
      <w:rFonts w:ascii="Tahoma" w:hAnsi="Tahoma" w:cs="Tahoma"/>
      <w:sz w:val="20"/>
      <w:szCs w:val="20"/>
      <w:shd w:val="clear" w:color="auto" w:fill="000080"/>
    </w:rPr>
  </w:style>
  <w:style w:type="table" w:styleId="-10">
    <w:name w:val="Table List 1"/>
    <w:basedOn w:val="a1"/>
    <w:semiHidden/>
    <w:rsid w:val="00BA18E2"/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1"/>
    <w:semiHidden/>
    <w:rsid w:val="00BA18E2"/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1"/>
    <w:semiHidden/>
    <w:rsid w:val="00BA18E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1"/>
    <w:semiHidden/>
    <w:rsid w:val="00BA18E2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1"/>
    <w:semiHidden/>
    <w:rsid w:val="00BA18E2"/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1"/>
    <w:semiHidden/>
    <w:rsid w:val="00BA18E2"/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1"/>
    <w:semiHidden/>
    <w:rsid w:val="00BA18E2"/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1">
    <w:name w:val="Plain Text"/>
    <w:basedOn w:val="a"/>
    <w:link w:val="afff2"/>
    <w:semiHidden/>
    <w:rsid w:val="00BA18E2"/>
    <w:rPr>
      <w:rFonts w:ascii="Courier New" w:hAnsi="Courier New" w:cs="Courier New"/>
      <w:sz w:val="20"/>
    </w:rPr>
  </w:style>
  <w:style w:type="character" w:customStyle="1" w:styleId="afff2">
    <w:name w:val="Текст Знак"/>
    <w:basedOn w:val="a0"/>
    <w:link w:val="afff1"/>
    <w:semiHidden/>
    <w:rsid w:val="00BA18E2"/>
    <w:rPr>
      <w:rFonts w:ascii="Courier New" w:hAnsi="Courier New" w:cs="Courier New"/>
      <w:sz w:val="20"/>
      <w:szCs w:val="20"/>
    </w:rPr>
  </w:style>
  <w:style w:type="paragraph" w:styleId="afff3">
    <w:name w:val="Balloon Text"/>
    <w:basedOn w:val="a"/>
    <w:link w:val="afff4"/>
    <w:semiHidden/>
    <w:rsid w:val="00BA18E2"/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0"/>
    <w:link w:val="afff3"/>
    <w:semiHidden/>
    <w:rsid w:val="00BA18E2"/>
    <w:rPr>
      <w:rFonts w:ascii="Tahoma" w:hAnsi="Tahoma" w:cs="Tahoma"/>
      <w:sz w:val="16"/>
      <w:szCs w:val="16"/>
    </w:rPr>
  </w:style>
  <w:style w:type="paragraph" w:styleId="afff5">
    <w:name w:val="annotation text"/>
    <w:basedOn w:val="a"/>
    <w:link w:val="afff6"/>
    <w:semiHidden/>
    <w:rsid w:val="00BA18E2"/>
    <w:rPr>
      <w:sz w:val="20"/>
    </w:rPr>
  </w:style>
  <w:style w:type="character" w:customStyle="1" w:styleId="afff6">
    <w:name w:val="Текст примечания Знак"/>
    <w:link w:val="afff5"/>
    <w:semiHidden/>
    <w:rsid w:val="00BA18E2"/>
    <w:rPr>
      <w:sz w:val="20"/>
      <w:szCs w:val="20"/>
    </w:rPr>
  </w:style>
  <w:style w:type="paragraph" w:styleId="afff7">
    <w:name w:val="footnote text"/>
    <w:link w:val="afff8"/>
    <w:semiHidden/>
    <w:rsid w:val="00BA18E2"/>
    <w:rPr>
      <w:sz w:val="20"/>
      <w:szCs w:val="20"/>
    </w:rPr>
  </w:style>
  <w:style w:type="character" w:customStyle="1" w:styleId="afff8">
    <w:name w:val="Текст сноски Знак"/>
    <w:basedOn w:val="a0"/>
    <w:link w:val="afff7"/>
    <w:semiHidden/>
    <w:rsid w:val="00BA18E2"/>
    <w:rPr>
      <w:sz w:val="20"/>
      <w:szCs w:val="20"/>
    </w:rPr>
  </w:style>
  <w:style w:type="paragraph" w:styleId="afff9">
    <w:name w:val="annotation subject"/>
    <w:basedOn w:val="afff5"/>
    <w:next w:val="afff5"/>
    <w:link w:val="afffa"/>
    <w:semiHidden/>
    <w:rsid w:val="00BA18E2"/>
    <w:rPr>
      <w:b/>
      <w:bCs/>
    </w:rPr>
  </w:style>
  <w:style w:type="character" w:customStyle="1" w:styleId="afffa">
    <w:name w:val="Тема примечания Знак"/>
    <w:basedOn w:val="afff6"/>
    <w:link w:val="afff9"/>
    <w:semiHidden/>
    <w:rsid w:val="00BA18E2"/>
    <w:rPr>
      <w:b/>
      <w:bCs/>
      <w:sz w:val="20"/>
      <w:szCs w:val="20"/>
    </w:rPr>
  </w:style>
  <w:style w:type="table" w:styleId="afffb">
    <w:name w:val="Table Theme"/>
    <w:basedOn w:val="a1"/>
    <w:semiHidden/>
    <w:rsid w:val="00BA18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index 1"/>
    <w:basedOn w:val="a"/>
    <w:next w:val="a"/>
    <w:autoRedefine/>
    <w:semiHidden/>
    <w:rsid w:val="00BA18E2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"/>
    <w:next w:val="17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4">
    <w:name w:val="index 2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">
    <w:name w:val="index 3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7">
    <w:name w:val="index 5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"/>
    <w:next w:val="a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8">
    <w:name w:val="Table Colorful 1"/>
    <w:basedOn w:val="a1"/>
    <w:semiHidden/>
    <w:rsid w:val="00BA18E2"/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rsid w:val="00BA18E2"/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rsid w:val="00BA18E2"/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d">
    <w:name w:val="Block Text"/>
    <w:basedOn w:val="a"/>
    <w:semiHidden/>
    <w:rsid w:val="00BA18E2"/>
    <w:pPr>
      <w:spacing w:after="120"/>
      <w:ind w:left="1440" w:right="1440"/>
    </w:pPr>
  </w:style>
  <w:style w:type="character" w:styleId="HTMLa">
    <w:name w:val="HTML Cite"/>
    <w:semiHidden/>
    <w:rsid w:val="00BA18E2"/>
    <w:rPr>
      <w:i/>
      <w:iCs/>
    </w:rPr>
  </w:style>
  <w:style w:type="paragraph" w:styleId="afffe">
    <w:name w:val="Message Header"/>
    <w:basedOn w:val="a"/>
    <w:link w:val="affff"/>
    <w:semiHidden/>
    <w:rsid w:val="00BA18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">
    <w:name w:val="Шапка Знак"/>
    <w:basedOn w:val="a0"/>
    <w:link w:val="afffe"/>
    <w:semiHidden/>
    <w:rsid w:val="00BA18E2"/>
    <w:rPr>
      <w:rFonts w:ascii="Arial" w:hAnsi="Arial" w:cs="Arial"/>
      <w:szCs w:val="20"/>
      <w:shd w:val="pct20" w:color="auto" w:fill="auto"/>
    </w:rPr>
  </w:style>
  <w:style w:type="paragraph" w:styleId="affff0">
    <w:name w:val="E-mail Signature"/>
    <w:basedOn w:val="a"/>
    <w:link w:val="affff1"/>
    <w:semiHidden/>
    <w:rsid w:val="00BA18E2"/>
  </w:style>
  <w:style w:type="character" w:customStyle="1" w:styleId="affff1">
    <w:name w:val="Электронная подпись Знак"/>
    <w:basedOn w:val="a0"/>
    <w:link w:val="affff0"/>
    <w:semiHidden/>
    <w:rsid w:val="00BA18E2"/>
    <w:rPr>
      <w:szCs w:val="20"/>
    </w:rPr>
  </w:style>
  <w:style w:type="paragraph" w:styleId="affff2">
    <w:name w:val="endnote text"/>
    <w:basedOn w:val="a"/>
    <w:link w:val="affff3"/>
    <w:uiPriority w:val="99"/>
    <w:semiHidden/>
    <w:unhideWhenUsed/>
    <w:rsid w:val="006235C9"/>
    <w:rPr>
      <w:sz w:val="20"/>
    </w:rPr>
  </w:style>
  <w:style w:type="character" w:customStyle="1" w:styleId="affff3">
    <w:name w:val="Текст концевой сноски Знак"/>
    <w:basedOn w:val="a0"/>
    <w:link w:val="affff2"/>
    <w:uiPriority w:val="99"/>
    <w:semiHidden/>
    <w:rsid w:val="006235C9"/>
    <w:rPr>
      <w:sz w:val="20"/>
      <w:szCs w:val="20"/>
    </w:rPr>
  </w:style>
  <w:style w:type="character" w:styleId="affff4">
    <w:name w:val="endnote reference"/>
    <w:basedOn w:val="a0"/>
    <w:uiPriority w:val="99"/>
    <w:semiHidden/>
    <w:unhideWhenUsed/>
    <w:rsid w:val="006235C9"/>
    <w:rPr>
      <w:vertAlign w:val="superscript"/>
    </w:rPr>
  </w:style>
  <w:style w:type="paragraph" w:styleId="affff5">
    <w:name w:val="List Paragraph"/>
    <w:basedOn w:val="a"/>
    <w:uiPriority w:val="34"/>
    <w:qFormat/>
    <w:rsid w:val="007F1CEB"/>
    <w:pPr>
      <w:ind w:left="720" w:firstLine="0"/>
      <w:contextualSpacing/>
      <w:jc w:val="left"/>
    </w:pPr>
    <w:rPr>
      <w:rFonts w:eastAsiaTheme="minorHAnsi"/>
      <w:color w:val="000000"/>
      <w:szCs w:val="24"/>
    </w:rPr>
  </w:style>
  <w:style w:type="paragraph" w:styleId="affff6">
    <w:name w:val="Revision"/>
    <w:hidden/>
    <w:uiPriority w:val="99"/>
    <w:semiHidden/>
    <w:rsid w:val="00A42FC0"/>
    <w:rPr>
      <w:szCs w:val="20"/>
    </w:rPr>
  </w:style>
  <w:style w:type="paragraph" w:customStyle="1" w:styleId="ConsPlusNormal">
    <w:name w:val="ConsPlusNormal"/>
    <w:rsid w:val="000C44FC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customStyle="1" w:styleId="affff7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tCSXUDcV/TfBmkb0Zv+1gnDPBA==">AMUW2mVCrFjrow7GqElRf2rXON9wb5PjRQ5d1LwGfeKwgJjXtUosrxYJemNjkiAAV08C+KINHFOibgH7YcGJxfskAEsdyr0k+olM5hw9P92cBvOZFEiEz0OHBwgWl+KjbTFu+U2f5ePuPJrQjb2fjLAqzz4sDnQ55w==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B378608-8CF7-4B96-AC89-6BD23AA37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Дранишникова Ирина Равильевна</dc:creator>
  <cp:lastModifiedBy>Абдулаева Роза Шапиевна</cp:lastModifiedBy>
  <cp:revision>3</cp:revision>
  <dcterms:created xsi:type="dcterms:W3CDTF">2020-10-04T13:42:00Z</dcterms:created>
  <dcterms:modified xsi:type="dcterms:W3CDTF">2020-10-08T09:33:00Z</dcterms:modified>
</cp:coreProperties>
</file>